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5AEE" w:rsidRPr="00A55AEE" w:rsidRDefault="00A55AEE" w:rsidP="00A55AEE">
      <w:pPr>
        <w:pStyle w:val="1izenburua"/>
        <w:spacing w:line="360" w:lineRule="auto"/>
        <w:rPr>
          <w:rFonts w:ascii="Arial" w:hAnsi="Arial" w:cs="Arial"/>
          <w:lang w:val="es-ES"/>
        </w:rPr>
      </w:pPr>
      <w:r w:rsidRPr="00A55AEE">
        <w:rPr>
          <w:rFonts w:ascii="Arial" w:hAnsi="Arial" w:cs="Arial"/>
          <w:lang w:val="es-ES"/>
        </w:rPr>
        <w:t>AURRE-EBALUAZIO PROBA LABURRA</w:t>
      </w:r>
    </w:p>
    <w:p w:rsidR="00A55AEE" w:rsidRPr="00A55AEE" w:rsidRDefault="00A55AEE" w:rsidP="00A55AEE">
      <w:pPr>
        <w:pStyle w:val="Normalaweb"/>
        <w:spacing w:line="360" w:lineRule="auto"/>
        <w:rPr>
          <w:rFonts w:ascii="Arial" w:hAnsi="Arial" w:cs="Arial"/>
        </w:rPr>
      </w:pPr>
      <w:r w:rsidRPr="00A55AEE">
        <w:rPr>
          <w:rFonts w:ascii="Arial" w:hAnsi="Arial" w:cs="Arial"/>
        </w:rPr>
        <w:t>LM2596, A4988/DRV8825 eta oinarrizko segurtasun kontzeptuak ebaluatzeko galdera-sorta</w:t>
      </w:r>
    </w:p>
    <w:p w:rsidR="00A55AEE" w:rsidRPr="00A55AEE" w:rsidRDefault="00A55AEE" w:rsidP="00A55AEE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r w:rsidRPr="00A55AEE">
        <w:rPr>
          <w:rFonts w:ascii="Arial" w:hAnsi="Arial" w:cs="Arial"/>
          <w:sz w:val="24"/>
          <w:szCs w:val="24"/>
        </w:rPr>
        <w:t xml:space="preserve">LM2596-rekin </w:t>
      </w:r>
      <w:proofErr w:type="spellStart"/>
      <w:r w:rsidRPr="00A55AEE">
        <w:rPr>
          <w:rFonts w:ascii="Arial" w:hAnsi="Arial" w:cs="Arial"/>
          <w:sz w:val="24"/>
          <w:szCs w:val="24"/>
        </w:rPr>
        <w:t>lotuta</w:t>
      </w:r>
      <w:proofErr w:type="spellEnd"/>
    </w:p>
    <w:p w:rsidR="00A55AEE" w:rsidRPr="00A55AEE" w:rsidRDefault="00A55AEE" w:rsidP="00A55AEE">
      <w:pPr>
        <w:pStyle w:val="Normalaweb"/>
        <w:numPr>
          <w:ilvl w:val="0"/>
          <w:numId w:val="28"/>
        </w:numPr>
        <w:spacing w:line="360" w:lineRule="auto"/>
        <w:rPr>
          <w:rFonts w:ascii="Arial" w:hAnsi="Arial" w:cs="Arial"/>
          <w:b/>
        </w:rPr>
      </w:pPr>
      <w:r w:rsidRPr="00A55AEE">
        <w:rPr>
          <w:rFonts w:ascii="Arial" w:hAnsi="Arial" w:cs="Arial"/>
          <w:b/>
        </w:rPr>
        <w:t>Zer funtzio betetzen du LM2596 zirkuitu batean?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a) Tentsioa igo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  <w:b/>
        </w:rPr>
      </w:pPr>
      <w:r w:rsidRPr="00A55AEE">
        <w:rPr>
          <w:rFonts w:ascii="Arial" w:hAnsi="Arial" w:cs="Arial"/>
          <w:b/>
        </w:rPr>
        <w:t>b) Tentsioa jaitsi eta egonkortu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c) Korrontea handitu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d) Sarrerako tentsioa berdin mantendu</w:t>
      </w:r>
    </w:p>
    <w:p w:rsidR="00A55AEE" w:rsidRPr="00A55AEE" w:rsidRDefault="00A55AEE" w:rsidP="00A55AEE">
      <w:pPr>
        <w:pStyle w:val="Normalaweb"/>
        <w:numPr>
          <w:ilvl w:val="0"/>
          <w:numId w:val="28"/>
        </w:numPr>
        <w:spacing w:line="360" w:lineRule="auto"/>
        <w:rPr>
          <w:rFonts w:ascii="Arial" w:hAnsi="Arial" w:cs="Arial"/>
          <w:b/>
        </w:rPr>
      </w:pPr>
      <w:r w:rsidRPr="00A55AEE">
        <w:rPr>
          <w:rFonts w:ascii="Arial" w:hAnsi="Arial" w:cs="Arial"/>
          <w:b/>
        </w:rPr>
        <w:t>LM2596-ren feedback pin-a zertarako erabiltzen da?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a) Diodo baten korrontea neurtzeko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  <w:b/>
        </w:rPr>
      </w:pPr>
      <w:r w:rsidRPr="00A55AEE">
        <w:rPr>
          <w:rFonts w:ascii="Arial" w:hAnsi="Arial" w:cs="Arial"/>
          <w:b/>
        </w:rPr>
        <w:t>b) Irteerako tentsioa erregulatzeko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c) Induktantzia konektatzeko</w:t>
      </w:r>
    </w:p>
    <w:p w:rsid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d) Berotasuna neurtzeko</w:t>
      </w:r>
    </w:p>
    <w:p w:rsidR="00A55AEE" w:rsidRDefault="00A55AEE" w:rsidP="00A55AEE">
      <w:pPr>
        <w:rPr>
          <w:rFonts w:eastAsia="Times New Roman"/>
          <w:sz w:val="24"/>
          <w:szCs w:val="24"/>
          <w:lang w:val="eu-ES" w:eastAsia="eu-ES"/>
        </w:rPr>
      </w:pPr>
      <w:r>
        <w:br w:type="page"/>
      </w:r>
    </w:p>
    <w:p w:rsidR="00A55AEE" w:rsidRPr="00A55AEE" w:rsidRDefault="00A55AEE" w:rsidP="00A55AEE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r w:rsidRPr="00A55AEE">
        <w:rPr>
          <w:rFonts w:ascii="Arial" w:hAnsi="Arial" w:cs="Arial"/>
          <w:sz w:val="24"/>
          <w:szCs w:val="24"/>
        </w:rPr>
        <w:lastRenderedPageBreak/>
        <w:t xml:space="preserve">A4988 / DRV8825-rekin </w:t>
      </w:r>
      <w:proofErr w:type="spellStart"/>
      <w:r w:rsidRPr="00A55AEE">
        <w:rPr>
          <w:rFonts w:ascii="Arial" w:hAnsi="Arial" w:cs="Arial"/>
          <w:sz w:val="24"/>
          <w:szCs w:val="24"/>
        </w:rPr>
        <w:t>lotuta</w:t>
      </w:r>
      <w:proofErr w:type="spellEnd"/>
    </w:p>
    <w:p w:rsidR="00A55AEE" w:rsidRPr="00A55AEE" w:rsidRDefault="00A55AEE" w:rsidP="00A55AEE">
      <w:pPr>
        <w:pStyle w:val="Normalaweb"/>
        <w:numPr>
          <w:ilvl w:val="0"/>
          <w:numId w:val="28"/>
        </w:numPr>
        <w:spacing w:line="360" w:lineRule="auto"/>
        <w:rPr>
          <w:rFonts w:ascii="Arial" w:hAnsi="Arial" w:cs="Arial"/>
          <w:b/>
        </w:rPr>
      </w:pPr>
      <w:r w:rsidRPr="00A55AEE">
        <w:rPr>
          <w:rFonts w:ascii="Arial" w:hAnsi="Arial" w:cs="Arial"/>
          <w:b/>
        </w:rPr>
        <w:t xml:space="preserve">Zer kontrolatzen du </w:t>
      </w:r>
      <w:proofErr w:type="spellStart"/>
      <w:r w:rsidRPr="00A55AEE">
        <w:rPr>
          <w:rFonts w:ascii="Arial" w:hAnsi="Arial" w:cs="Arial"/>
          <w:b/>
        </w:rPr>
        <w:t>Vref</w:t>
      </w:r>
      <w:proofErr w:type="spellEnd"/>
      <w:r w:rsidRPr="00A55AEE">
        <w:rPr>
          <w:rFonts w:ascii="Arial" w:hAnsi="Arial" w:cs="Arial"/>
          <w:b/>
        </w:rPr>
        <w:t xml:space="preserve"> tentsioak A4988 / DRV8825 driverretan?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a) Motorraren biraketa abiadura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  <w:b/>
        </w:rPr>
      </w:pPr>
      <w:r w:rsidRPr="00A55AEE">
        <w:rPr>
          <w:rFonts w:ascii="Arial" w:hAnsi="Arial" w:cs="Arial"/>
          <w:b/>
        </w:rPr>
        <w:t>b) Motorraren korronte maximoa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c) Motorraren tentsioa zuzenean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 xml:space="preserve">d) </w:t>
      </w:r>
      <w:proofErr w:type="spellStart"/>
      <w:r w:rsidRPr="00A55AEE">
        <w:rPr>
          <w:rFonts w:ascii="Arial" w:hAnsi="Arial" w:cs="Arial"/>
        </w:rPr>
        <w:t>Mikropauso</w:t>
      </w:r>
      <w:proofErr w:type="spellEnd"/>
      <w:r w:rsidRPr="00A55AEE">
        <w:rPr>
          <w:rFonts w:ascii="Arial" w:hAnsi="Arial" w:cs="Arial"/>
        </w:rPr>
        <w:t xml:space="preserve"> kopurua</w:t>
      </w:r>
    </w:p>
    <w:p w:rsidR="00A55AEE" w:rsidRPr="00A55AEE" w:rsidRDefault="00A55AEE" w:rsidP="00A55AEE">
      <w:pPr>
        <w:pStyle w:val="Normalaweb"/>
        <w:numPr>
          <w:ilvl w:val="0"/>
          <w:numId w:val="28"/>
        </w:numPr>
        <w:spacing w:line="360" w:lineRule="auto"/>
        <w:rPr>
          <w:rFonts w:ascii="Arial" w:hAnsi="Arial" w:cs="Arial"/>
          <w:b/>
        </w:rPr>
      </w:pPr>
      <w:r w:rsidRPr="00A55AEE">
        <w:rPr>
          <w:rFonts w:ascii="Arial" w:hAnsi="Arial" w:cs="Arial"/>
          <w:b/>
        </w:rPr>
        <w:t xml:space="preserve">DRV8825 baten </w:t>
      </w:r>
      <w:proofErr w:type="spellStart"/>
      <w:r w:rsidRPr="00A55AEE">
        <w:rPr>
          <w:rFonts w:ascii="Arial" w:hAnsi="Arial" w:cs="Arial"/>
          <w:b/>
        </w:rPr>
        <w:t>Vref</w:t>
      </w:r>
      <w:proofErr w:type="spellEnd"/>
      <w:r w:rsidRPr="00A55AEE">
        <w:rPr>
          <w:rFonts w:ascii="Arial" w:hAnsi="Arial" w:cs="Arial"/>
          <w:b/>
        </w:rPr>
        <w:t xml:space="preserve"> tentsioa nola kalkulatzen da?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 xml:space="preserve">a) </w:t>
      </w:r>
      <w:proofErr w:type="spellStart"/>
      <w:r w:rsidRPr="00A55AEE">
        <w:rPr>
          <w:rFonts w:ascii="Arial" w:hAnsi="Arial" w:cs="Arial"/>
        </w:rPr>
        <w:t>Vref</w:t>
      </w:r>
      <w:proofErr w:type="spellEnd"/>
      <w:r w:rsidRPr="00A55AEE">
        <w:rPr>
          <w:rFonts w:ascii="Arial" w:hAnsi="Arial" w:cs="Arial"/>
        </w:rPr>
        <w:t xml:space="preserve"> = </w:t>
      </w:r>
      <w:proofErr w:type="spellStart"/>
      <w:r w:rsidRPr="00A55AEE">
        <w:rPr>
          <w:rFonts w:ascii="Arial" w:hAnsi="Arial" w:cs="Arial"/>
        </w:rPr>
        <w:t>Imax</w:t>
      </w:r>
      <w:proofErr w:type="spellEnd"/>
      <w:r w:rsidRPr="00A55AEE">
        <w:rPr>
          <w:rFonts w:ascii="Arial" w:hAnsi="Arial" w:cs="Arial"/>
        </w:rPr>
        <w:t xml:space="preserve"> * 2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  <w:b/>
        </w:rPr>
      </w:pPr>
      <w:r w:rsidRPr="00A55AEE">
        <w:rPr>
          <w:rFonts w:ascii="Arial" w:hAnsi="Arial" w:cs="Arial"/>
          <w:b/>
        </w:rPr>
        <w:t xml:space="preserve">b) </w:t>
      </w:r>
      <w:proofErr w:type="spellStart"/>
      <w:r w:rsidRPr="00A55AEE">
        <w:rPr>
          <w:rFonts w:ascii="Arial" w:hAnsi="Arial" w:cs="Arial"/>
          <w:b/>
        </w:rPr>
        <w:t>Vref</w:t>
      </w:r>
      <w:proofErr w:type="spellEnd"/>
      <w:r w:rsidRPr="00A55AEE">
        <w:rPr>
          <w:rFonts w:ascii="Arial" w:hAnsi="Arial" w:cs="Arial"/>
          <w:b/>
        </w:rPr>
        <w:t xml:space="preserve"> = </w:t>
      </w:r>
      <w:proofErr w:type="spellStart"/>
      <w:r w:rsidRPr="00A55AEE">
        <w:rPr>
          <w:rFonts w:ascii="Arial" w:hAnsi="Arial" w:cs="Arial"/>
          <w:b/>
        </w:rPr>
        <w:t>Imax</w:t>
      </w:r>
      <w:proofErr w:type="spellEnd"/>
      <w:r w:rsidRPr="00A55AEE">
        <w:rPr>
          <w:rFonts w:ascii="Arial" w:hAnsi="Arial" w:cs="Arial"/>
          <w:b/>
        </w:rPr>
        <w:t xml:space="preserve"> * 0.5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 xml:space="preserve">c) </w:t>
      </w:r>
      <w:proofErr w:type="spellStart"/>
      <w:r w:rsidRPr="00A55AEE">
        <w:rPr>
          <w:rFonts w:ascii="Arial" w:hAnsi="Arial" w:cs="Arial"/>
        </w:rPr>
        <w:t>Vref</w:t>
      </w:r>
      <w:proofErr w:type="spellEnd"/>
      <w:r w:rsidRPr="00A55AEE">
        <w:rPr>
          <w:rFonts w:ascii="Arial" w:hAnsi="Arial" w:cs="Arial"/>
        </w:rPr>
        <w:t xml:space="preserve"> = </w:t>
      </w:r>
      <w:proofErr w:type="spellStart"/>
      <w:r w:rsidRPr="00A55AEE">
        <w:rPr>
          <w:rFonts w:ascii="Arial" w:hAnsi="Arial" w:cs="Arial"/>
        </w:rPr>
        <w:t>Imax</w:t>
      </w:r>
      <w:proofErr w:type="spellEnd"/>
      <w:r w:rsidRPr="00A55AEE">
        <w:rPr>
          <w:rFonts w:ascii="Arial" w:hAnsi="Arial" w:cs="Arial"/>
        </w:rPr>
        <w:t xml:space="preserve"> * 1.23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 xml:space="preserve">d) </w:t>
      </w:r>
      <w:proofErr w:type="spellStart"/>
      <w:r w:rsidRPr="00A55AEE">
        <w:rPr>
          <w:rFonts w:ascii="Arial" w:hAnsi="Arial" w:cs="Arial"/>
        </w:rPr>
        <w:t>Vref</w:t>
      </w:r>
      <w:proofErr w:type="spellEnd"/>
      <w:r w:rsidRPr="00A55AEE">
        <w:rPr>
          <w:rFonts w:ascii="Arial" w:hAnsi="Arial" w:cs="Arial"/>
        </w:rPr>
        <w:t xml:space="preserve"> = </w:t>
      </w:r>
      <w:proofErr w:type="spellStart"/>
      <w:r w:rsidRPr="00A55AEE">
        <w:rPr>
          <w:rFonts w:ascii="Arial" w:hAnsi="Arial" w:cs="Arial"/>
        </w:rPr>
        <w:t>Imax</w:t>
      </w:r>
      <w:proofErr w:type="spellEnd"/>
      <w:r w:rsidRPr="00A55AEE">
        <w:rPr>
          <w:rFonts w:ascii="Arial" w:hAnsi="Arial" w:cs="Arial"/>
        </w:rPr>
        <w:t xml:space="preserve"> * 0.7</w:t>
      </w:r>
    </w:p>
    <w:p w:rsidR="00A55AEE" w:rsidRPr="00A55AEE" w:rsidRDefault="00A55AEE" w:rsidP="00A55AEE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proofErr w:type="spellStart"/>
      <w:r w:rsidRPr="00A55AEE">
        <w:rPr>
          <w:rFonts w:ascii="Arial" w:hAnsi="Arial" w:cs="Arial"/>
          <w:sz w:val="24"/>
          <w:szCs w:val="24"/>
        </w:rPr>
        <w:t>Segurtasun-neurriei</w:t>
      </w:r>
      <w:proofErr w:type="spellEnd"/>
      <w:r w:rsidRPr="00A55AE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5AEE">
        <w:rPr>
          <w:rFonts w:ascii="Arial" w:hAnsi="Arial" w:cs="Arial"/>
          <w:sz w:val="24"/>
          <w:szCs w:val="24"/>
        </w:rPr>
        <w:t>buruz</w:t>
      </w:r>
      <w:proofErr w:type="spellEnd"/>
    </w:p>
    <w:p w:rsidR="00A55AEE" w:rsidRDefault="00A55AEE" w:rsidP="00A55AEE">
      <w:pPr>
        <w:pStyle w:val="Normalaweb"/>
        <w:numPr>
          <w:ilvl w:val="0"/>
          <w:numId w:val="28"/>
        </w:numPr>
        <w:spacing w:line="360" w:lineRule="auto"/>
      </w:pPr>
      <w:r w:rsidRPr="00A55AEE">
        <w:rPr>
          <w:rFonts w:ascii="Arial" w:hAnsi="Arial" w:cs="Arial"/>
          <w:b/>
        </w:rPr>
        <w:t>Zein tresna erabiltzen da korronte estatikoaren kalteak saihesteko?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a) Bero-hedatzailea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  <w:b/>
        </w:rPr>
      </w:pPr>
      <w:r w:rsidRPr="00A55AEE">
        <w:rPr>
          <w:rFonts w:ascii="Arial" w:hAnsi="Arial" w:cs="Arial"/>
          <w:b/>
        </w:rPr>
        <w:t>b) ESD pultsera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c) Induktantzia</w:t>
      </w:r>
    </w:p>
    <w:p w:rsid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d) Multimetroa</w:t>
      </w:r>
    </w:p>
    <w:p w:rsidR="00A55AEE" w:rsidRDefault="00A55AEE" w:rsidP="00A55AEE">
      <w:pPr>
        <w:rPr>
          <w:rFonts w:eastAsia="Times New Roman"/>
          <w:sz w:val="24"/>
          <w:szCs w:val="24"/>
          <w:lang w:val="eu-ES" w:eastAsia="eu-ES"/>
        </w:rPr>
      </w:pPr>
      <w:r>
        <w:br w:type="page"/>
      </w:r>
    </w:p>
    <w:p w:rsidR="00A55AEE" w:rsidRPr="00A55AEE" w:rsidRDefault="00A55AEE" w:rsidP="00A55AEE">
      <w:pPr>
        <w:pStyle w:val="Normalaweb"/>
        <w:numPr>
          <w:ilvl w:val="0"/>
          <w:numId w:val="28"/>
        </w:numPr>
        <w:spacing w:line="360" w:lineRule="auto"/>
        <w:rPr>
          <w:rFonts w:ascii="Arial" w:hAnsi="Arial" w:cs="Arial"/>
          <w:b/>
        </w:rPr>
      </w:pPr>
      <w:proofErr w:type="spellStart"/>
      <w:r w:rsidRPr="00A55AEE">
        <w:rPr>
          <w:rFonts w:ascii="Arial" w:hAnsi="Arial" w:cs="Arial"/>
          <w:b/>
        </w:rPr>
        <w:lastRenderedPageBreak/>
        <w:t>Estainatzean</w:t>
      </w:r>
      <w:proofErr w:type="spellEnd"/>
      <w:r w:rsidRPr="00A55AEE">
        <w:rPr>
          <w:rFonts w:ascii="Arial" w:hAnsi="Arial" w:cs="Arial"/>
          <w:b/>
        </w:rPr>
        <w:t xml:space="preserve"> zein da arrisku nagusietako bat?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  <w:b/>
        </w:rPr>
      </w:pPr>
      <w:r w:rsidRPr="00A55AEE">
        <w:rPr>
          <w:rFonts w:ascii="Arial" w:hAnsi="Arial" w:cs="Arial"/>
          <w:b/>
        </w:rPr>
        <w:t>a) Berotasun eraginez erredurak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b) Korronte gehiegizkoa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 xml:space="preserve">c) </w:t>
      </w:r>
      <w:proofErr w:type="spellStart"/>
      <w:r w:rsidRPr="00A55AEE">
        <w:rPr>
          <w:rFonts w:ascii="Arial" w:hAnsi="Arial" w:cs="Arial"/>
        </w:rPr>
        <w:t>Mikropausoen</w:t>
      </w:r>
      <w:proofErr w:type="spellEnd"/>
      <w:r w:rsidRPr="00A55AEE">
        <w:rPr>
          <w:rFonts w:ascii="Arial" w:hAnsi="Arial" w:cs="Arial"/>
        </w:rPr>
        <w:t xml:space="preserve"> desinkronizazioa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d) Tentsio-zatiketa okerrak</w:t>
      </w:r>
    </w:p>
    <w:p w:rsidR="00A55AEE" w:rsidRPr="00A55AEE" w:rsidRDefault="00A55AEE" w:rsidP="00A55AEE">
      <w:pPr>
        <w:pStyle w:val="3izenburua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</w:rPr>
      </w:pPr>
      <w:proofErr w:type="spellStart"/>
      <w:r w:rsidRPr="00A55AEE">
        <w:rPr>
          <w:rFonts w:ascii="Arial" w:hAnsi="Arial" w:cs="Arial"/>
          <w:sz w:val="24"/>
          <w:szCs w:val="24"/>
        </w:rPr>
        <w:t>Praktika</w:t>
      </w:r>
      <w:proofErr w:type="spellEnd"/>
      <w:r w:rsidRPr="00A55AEE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5AEE">
        <w:rPr>
          <w:rFonts w:ascii="Arial" w:hAnsi="Arial" w:cs="Arial"/>
          <w:sz w:val="24"/>
          <w:szCs w:val="24"/>
        </w:rPr>
        <w:t>zuzena</w:t>
      </w:r>
      <w:proofErr w:type="spellEnd"/>
    </w:p>
    <w:p w:rsidR="00A55AEE" w:rsidRPr="00A55AEE" w:rsidRDefault="00A55AEE" w:rsidP="00A55AEE">
      <w:pPr>
        <w:pStyle w:val="Normalaweb"/>
        <w:numPr>
          <w:ilvl w:val="0"/>
          <w:numId w:val="28"/>
        </w:numPr>
        <w:spacing w:line="360" w:lineRule="auto"/>
        <w:rPr>
          <w:rFonts w:ascii="Arial" w:hAnsi="Arial" w:cs="Arial"/>
          <w:b/>
        </w:rPr>
      </w:pPr>
      <w:r w:rsidRPr="00A55AEE">
        <w:rPr>
          <w:rFonts w:ascii="Arial" w:hAnsi="Arial" w:cs="Arial"/>
          <w:b/>
        </w:rPr>
        <w:t>Zer egin behar da zirkuitua piztu aurretik?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a) Motorrak konektatu eta zuzenean elikadura aplikatu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  <w:b/>
        </w:rPr>
      </w:pPr>
      <w:bookmarkStart w:id="0" w:name="_GoBack"/>
      <w:r w:rsidRPr="00A55AEE">
        <w:rPr>
          <w:rFonts w:ascii="Arial" w:hAnsi="Arial" w:cs="Arial"/>
          <w:b/>
        </w:rPr>
        <w:t>b) Konexioak bi aldiz egiaztatu eta tentsioak probatu</w:t>
      </w:r>
    </w:p>
    <w:bookmarkEnd w:id="0"/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 xml:space="preserve">c) </w:t>
      </w:r>
      <w:proofErr w:type="spellStart"/>
      <w:r w:rsidRPr="00A55AEE">
        <w:rPr>
          <w:rFonts w:ascii="Arial" w:hAnsi="Arial" w:cs="Arial"/>
        </w:rPr>
        <w:t>Vref</w:t>
      </w:r>
      <w:proofErr w:type="spellEnd"/>
      <w:r w:rsidRPr="00A55AEE">
        <w:rPr>
          <w:rFonts w:ascii="Arial" w:hAnsi="Arial" w:cs="Arial"/>
        </w:rPr>
        <w:t xml:space="preserve"> handiena eman indar handiagoa izateko</w:t>
      </w:r>
    </w:p>
    <w:p w:rsidR="00A55AEE" w:rsidRPr="00A55AEE" w:rsidRDefault="00A55AEE" w:rsidP="00A55AEE">
      <w:pPr>
        <w:pStyle w:val="Normalaweb"/>
        <w:spacing w:line="360" w:lineRule="auto"/>
        <w:ind w:left="360" w:firstLine="360"/>
        <w:rPr>
          <w:rFonts w:ascii="Arial" w:hAnsi="Arial" w:cs="Arial"/>
        </w:rPr>
      </w:pPr>
      <w:r w:rsidRPr="00A55AEE">
        <w:rPr>
          <w:rFonts w:ascii="Arial" w:hAnsi="Arial" w:cs="Arial"/>
        </w:rPr>
        <w:t>d) Sarrerako tentsioa maximoan jarri</w:t>
      </w:r>
    </w:p>
    <w:p w:rsidR="00967AEE" w:rsidRPr="00B1667C" w:rsidRDefault="00967AEE" w:rsidP="00967AEE">
      <w:pPr>
        <w:pStyle w:val="Normalaweb"/>
        <w:spacing w:line="360" w:lineRule="auto"/>
        <w:rPr>
          <w:rFonts w:ascii="Arial" w:hAnsi="Arial" w:cs="Arial"/>
        </w:rPr>
      </w:pPr>
    </w:p>
    <w:sectPr w:rsidR="00967AEE" w:rsidRPr="00B1667C" w:rsidSect="00171490">
      <w:headerReference w:type="default" r:id="rId12"/>
      <w:footerReference w:type="default" r:id="rId13"/>
      <w:pgSz w:w="12240" w:h="15840"/>
      <w:pgMar w:top="1701" w:right="1418" w:bottom="1418" w:left="1418" w:header="14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7AEE" w:rsidRDefault="00967AEE" w:rsidP="00530AAA">
      <w:pPr>
        <w:spacing w:after="0" w:line="240" w:lineRule="auto"/>
      </w:pPr>
      <w:r>
        <w:separator/>
      </w:r>
    </w:p>
  </w:endnote>
  <w:endnote w:type="continuationSeparator" w:id="0">
    <w:p w:rsidR="00967AEE" w:rsidRDefault="00967AEE" w:rsidP="00530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w:rsidR="00967AEE" w:rsidRDefault="00967AEE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55AEE" w:rsidRPr="00A55AEE">
          <w:rPr>
            <w:noProof/>
            <w:lang w:val="eu-ES"/>
          </w:rPr>
          <w:t>3</w:t>
        </w:r>
        <w:r>
          <w:fldChar w:fldCharType="end"/>
        </w:r>
      </w:p>
    </w:sdtContent>
  </w:sdt>
  <w:p w:rsidR="00967AEE" w:rsidRDefault="00967AEE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7AEE" w:rsidRDefault="00967AEE" w:rsidP="00530AAA">
      <w:pPr>
        <w:spacing w:after="0" w:line="240" w:lineRule="auto"/>
      </w:pPr>
      <w:r>
        <w:separator/>
      </w:r>
    </w:p>
  </w:footnote>
  <w:footnote w:type="continuationSeparator" w:id="0">
    <w:p w:rsidR="00967AEE" w:rsidRDefault="00967AEE" w:rsidP="00530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67AEE" w:rsidRDefault="00967AEE" w:rsidP="00530AAA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182245</wp:posOffset>
          </wp:positionV>
          <wp:extent cx="1050475" cy="611079"/>
          <wp:effectExtent l="0" t="0" r="0" b="0"/>
          <wp:wrapNone/>
          <wp:docPr id="19" name="Irudia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u-ES" w:eastAsia="eu-ES"/>
      </w:rPr>
      <w:drawing>
        <wp:anchor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right</wp:align>
          </wp:positionH>
          <wp:positionV relativeFrom="paragraph">
            <wp:posOffset>118110</wp:posOffset>
          </wp:positionV>
          <wp:extent cx="1281113" cy="547384"/>
          <wp:effectExtent l="0" t="0" r="0" b="5080"/>
          <wp:wrapNone/>
          <wp:docPr id="18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967AEE" w:rsidRDefault="00967AEE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36C0695"/>
    <w:multiLevelType w:val="multilevel"/>
    <w:tmpl w:val="5950B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3A616EC"/>
    <w:multiLevelType w:val="multilevel"/>
    <w:tmpl w:val="121AC0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9275D4C"/>
    <w:multiLevelType w:val="multilevel"/>
    <w:tmpl w:val="F830E79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FAE310E"/>
    <w:multiLevelType w:val="multilevel"/>
    <w:tmpl w:val="5D4C9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302600C"/>
    <w:multiLevelType w:val="multilevel"/>
    <w:tmpl w:val="F864B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7C75B2E"/>
    <w:multiLevelType w:val="multilevel"/>
    <w:tmpl w:val="8CAC2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B674267"/>
    <w:multiLevelType w:val="hybridMultilevel"/>
    <w:tmpl w:val="752A5100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081F47"/>
    <w:multiLevelType w:val="hybridMultilevel"/>
    <w:tmpl w:val="364ECF0E"/>
    <w:lvl w:ilvl="0" w:tplc="042D000F">
      <w:start w:val="1"/>
      <w:numFmt w:val="decimal"/>
      <w:lvlText w:val="%1."/>
      <w:lvlJc w:val="left"/>
      <w:pPr>
        <w:ind w:left="720" w:hanging="360"/>
      </w:pPr>
    </w:lvl>
    <w:lvl w:ilvl="1" w:tplc="042D0019" w:tentative="1">
      <w:start w:val="1"/>
      <w:numFmt w:val="lowerLetter"/>
      <w:lvlText w:val="%2."/>
      <w:lvlJc w:val="left"/>
      <w:pPr>
        <w:ind w:left="1440" w:hanging="360"/>
      </w:pPr>
    </w:lvl>
    <w:lvl w:ilvl="2" w:tplc="042D001B" w:tentative="1">
      <w:start w:val="1"/>
      <w:numFmt w:val="lowerRoman"/>
      <w:lvlText w:val="%3."/>
      <w:lvlJc w:val="right"/>
      <w:pPr>
        <w:ind w:left="2160" w:hanging="180"/>
      </w:pPr>
    </w:lvl>
    <w:lvl w:ilvl="3" w:tplc="042D000F" w:tentative="1">
      <w:start w:val="1"/>
      <w:numFmt w:val="decimal"/>
      <w:lvlText w:val="%4."/>
      <w:lvlJc w:val="left"/>
      <w:pPr>
        <w:ind w:left="2880" w:hanging="360"/>
      </w:pPr>
    </w:lvl>
    <w:lvl w:ilvl="4" w:tplc="042D0019" w:tentative="1">
      <w:start w:val="1"/>
      <w:numFmt w:val="lowerLetter"/>
      <w:lvlText w:val="%5."/>
      <w:lvlJc w:val="left"/>
      <w:pPr>
        <w:ind w:left="3600" w:hanging="360"/>
      </w:pPr>
    </w:lvl>
    <w:lvl w:ilvl="5" w:tplc="042D001B" w:tentative="1">
      <w:start w:val="1"/>
      <w:numFmt w:val="lowerRoman"/>
      <w:lvlText w:val="%6."/>
      <w:lvlJc w:val="right"/>
      <w:pPr>
        <w:ind w:left="4320" w:hanging="180"/>
      </w:pPr>
    </w:lvl>
    <w:lvl w:ilvl="6" w:tplc="042D000F" w:tentative="1">
      <w:start w:val="1"/>
      <w:numFmt w:val="decimal"/>
      <w:lvlText w:val="%7."/>
      <w:lvlJc w:val="left"/>
      <w:pPr>
        <w:ind w:left="5040" w:hanging="360"/>
      </w:pPr>
    </w:lvl>
    <w:lvl w:ilvl="7" w:tplc="042D0019" w:tentative="1">
      <w:start w:val="1"/>
      <w:numFmt w:val="lowerLetter"/>
      <w:lvlText w:val="%8."/>
      <w:lvlJc w:val="left"/>
      <w:pPr>
        <w:ind w:left="5760" w:hanging="360"/>
      </w:pPr>
    </w:lvl>
    <w:lvl w:ilvl="8" w:tplc="042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9E550F"/>
    <w:multiLevelType w:val="multilevel"/>
    <w:tmpl w:val="DA207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DAF6EF4"/>
    <w:multiLevelType w:val="multilevel"/>
    <w:tmpl w:val="95E4E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E444379"/>
    <w:multiLevelType w:val="multilevel"/>
    <w:tmpl w:val="7E2A8B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47B3743"/>
    <w:multiLevelType w:val="multilevel"/>
    <w:tmpl w:val="810E6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7565767"/>
    <w:multiLevelType w:val="multilevel"/>
    <w:tmpl w:val="89F87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CBB4368"/>
    <w:multiLevelType w:val="multilevel"/>
    <w:tmpl w:val="3CA84E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3770DAC"/>
    <w:multiLevelType w:val="multilevel"/>
    <w:tmpl w:val="5E36D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490458B"/>
    <w:multiLevelType w:val="multilevel"/>
    <w:tmpl w:val="340E7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5F076FA"/>
    <w:multiLevelType w:val="hybridMultilevel"/>
    <w:tmpl w:val="96DC1DE6"/>
    <w:lvl w:ilvl="0" w:tplc="042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D0019">
      <w:start w:val="1"/>
      <w:numFmt w:val="lowerLetter"/>
      <w:lvlText w:val="%2."/>
      <w:lvlJc w:val="left"/>
      <w:pPr>
        <w:ind w:left="1440" w:hanging="360"/>
      </w:pPr>
    </w:lvl>
    <w:lvl w:ilvl="2" w:tplc="042D001B" w:tentative="1">
      <w:start w:val="1"/>
      <w:numFmt w:val="lowerRoman"/>
      <w:lvlText w:val="%3."/>
      <w:lvlJc w:val="right"/>
      <w:pPr>
        <w:ind w:left="2160" w:hanging="180"/>
      </w:pPr>
    </w:lvl>
    <w:lvl w:ilvl="3" w:tplc="042D000F" w:tentative="1">
      <w:start w:val="1"/>
      <w:numFmt w:val="decimal"/>
      <w:lvlText w:val="%4."/>
      <w:lvlJc w:val="left"/>
      <w:pPr>
        <w:ind w:left="2880" w:hanging="360"/>
      </w:pPr>
    </w:lvl>
    <w:lvl w:ilvl="4" w:tplc="042D0019" w:tentative="1">
      <w:start w:val="1"/>
      <w:numFmt w:val="lowerLetter"/>
      <w:lvlText w:val="%5."/>
      <w:lvlJc w:val="left"/>
      <w:pPr>
        <w:ind w:left="3600" w:hanging="360"/>
      </w:pPr>
    </w:lvl>
    <w:lvl w:ilvl="5" w:tplc="042D001B" w:tentative="1">
      <w:start w:val="1"/>
      <w:numFmt w:val="lowerRoman"/>
      <w:lvlText w:val="%6."/>
      <w:lvlJc w:val="right"/>
      <w:pPr>
        <w:ind w:left="4320" w:hanging="180"/>
      </w:pPr>
    </w:lvl>
    <w:lvl w:ilvl="6" w:tplc="042D000F" w:tentative="1">
      <w:start w:val="1"/>
      <w:numFmt w:val="decimal"/>
      <w:lvlText w:val="%7."/>
      <w:lvlJc w:val="left"/>
      <w:pPr>
        <w:ind w:left="5040" w:hanging="360"/>
      </w:pPr>
    </w:lvl>
    <w:lvl w:ilvl="7" w:tplc="042D0019" w:tentative="1">
      <w:start w:val="1"/>
      <w:numFmt w:val="lowerLetter"/>
      <w:lvlText w:val="%8."/>
      <w:lvlJc w:val="left"/>
      <w:pPr>
        <w:ind w:left="5760" w:hanging="360"/>
      </w:pPr>
    </w:lvl>
    <w:lvl w:ilvl="8" w:tplc="042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A37078B"/>
    <w:multiLevelType w:val="multilevel"/>
    <w:tmpl w:val="26D8B1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F543B3E"/>
    <w:multiLevelType w:val="multilevel"/>
    <w:tmpl w:val="1716F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1AA546D"/>
    <w:multiLevelType w:val="hybridMultilevel"/>
    <w:tmpl w:val="4FDC22E4"/>
    <w:lvl w:ilvl="0" w:tplc="042D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6" w15:restartNumberingAfterBreak="0">
    <w:nsid w:val="7B6244A2"/>
    <w:multiLevelType w:val="multilevel"/>
    <w:tmpl w:val="66C03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E9204E2"/>
    <w:multiLevelType w:val="multilevel"/>
    <w:tmpl w:val="10340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23"/>
  </w:num>
  <w:num w:numId="8">
    <w:abstractNumId w:val="18"/>
  </w:num>
  <w:num w:numId="9">
    <w:abstractNumId w:val="17"/>
  </w:num>
  <w:num w:numId="10">
    <w:abstractNumId w:val="21"/>
  </w:num>
  <w:num w:numId="11">
    <w:abstractNumId w:val="26"/>
  </w:num>
  <w:num w:numId="12">
    <w:abstractNumId w:val="13"/>
  </w:num>
  <w:num w:numId="13">
    <w:abstractNumId w:val="22"/>
  </w:num>
  <w:num w:numId="14">
    <w:abstractNumId w:val="25"/>
  </w:num>
  <w:num w:numId="15">
    <w:abstractNumId w:val="8"/>
  </w:num>
  <w:num w:numId="16">
    <w:abstractNumId w:val="6"/>
  </w:num>
  <w:num w:numId="17">
    <w:abstractNumId w:val="24"/>
  </w:num>
  <w:num w:numId="18">
    <w:abstractNumId w:val="11"/>
  </w:num>
  <w:num w:numId="19">
    <w:abstractNumId w:val="9"/>
  </w:num>
  <w:num w:numId="20">
    <w:abstractNumId w:val="15"/>
  </w:num>
  <w:num w:numId="21">
    <w:abstractNumId w:val="7"/>
  </w:num>
  <w:num w:numId="22">
    <w:abstractNumId w:val="20"/>
  </w:num>
  <w:num w:numId="23">
    <w:abstractNumId w:val="16"/>
  </w:num>
  <w:num w:numId="24">
    <w:abstractNumId w:val="14"/>
  </w:num>
  <w:num w:numId="25">
    <w:abstractNumId w:val="19"/>
  </w:num>
  <w:num w:numId="26">
    <w:abstractNumId w:val="10"/>
  </w:num>
  <w:num w:numId="27">
    <w:abstractNumId w:val="27"/>
  </w:num>
  <w:num w:numId="28">
    <w:abstractNumId w:val="1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452D"/>
    <w:rsid w:val="00034616"/>
    <w:rsid w:val="0006063C"/>
    <w:rsid w:val="00093622"/>
    <w:rsid w:val="000A2664"/>
    <w:rsid w:val="000B27C0"/>
    <w:rsid w:val="000C62C9"/>
    <w:rsid w:val="000F0F40"/>
    <w:rsid w:val="00130B8F"/>
    <w:rsid w:val="00132A65"/>
    <w:rsid w:val="001453EA"/>
    <w:rsid w:val="0015074B"/>
    <w:rsid w:val="00162BE6"/>
    <w:rsid w:val="00171490"/>
    <w:rsid w:val="001978FA"/>
    <w:rsid w:val="001C16F6"/>
    <w:rsid w:val="001D704D"/>
    <w:rsid w:val="0029639D"/>
    <w:rsid w:val="002B2B58"/>
    <w:rsid w:val="002F2DB3"/>
    <w:rsid w:val="0031604C"/>
    <w:rsid w:val="00320E9D"/>
    <w:rsid w:val="00326F90"/>
    <w:rsid w:val="003337E1"/>
    <w:rsid w:val="00350B03"/>
    <w:rsid w:val="003732AF"/>
    <w:rsid w:val="003A4CB4"/>
    <w:rsid w:val="003C6E5F"/>
    <w:rsid w:val="003E6CD8"/>
    <w:rsid w:val="004258C8"/>
    <w:rsid w:val="00444BA3"/>
    <w:rsid w:val="004F49C1"/>
    <w:rsid w:val="00501802"/>
    <w:rsid w:val="005056C6"/>
    <w:rsid w:val="00513386"/>
    <w:rsid w:val="00514E60"/>
    <w:rsid w:val="00527618"/>
    <w:rsid w:val="00530AAA"/>
    <w:rsid w:val="00597254"/>
    <w:rsid w:val="005E4B8F"/>
    <w:rsid w:val="00677CB4"/>
    <w:rsid w:val="00721D1A"/>
    <w:rsid w:val="00722F7E"/>
    <w:rsid w:val="00731825"/>
    <w:rsid w:val="00742573"/>
    <w:rsid w:val="007757AC"/>
    <w:rsid w:val="00792BAE"/>
    <w:rsid w:val="007A45AD"/>
    <w:rsid w:val="008651D1"/>
    <w:rsid w:val="00885DF0"/>
    <w:rsid w:val="008B18C5"/>
    <w:rsid w:val="008B4288"/>
    <w:rsid w:val="008D1705"/>
    <w:rsid w:val="00967AEE"/>
    <w:rsid w:val="00970E19"/>
    <w:rsid w:val="009872AA"/>
    <w:rsid w:val="009A3940"/>
    <w:rsid w:val="009C21F2"/>
    <w:rsid w:val="009E7014"/>
    <w:rsid w:val="00A15E57"/>
    <w:rsid w:val="00A43817"/>
    <w:rsid w:val="00A46CBB"/>
    <w:rsid w:val="00A55AEE"/>
    <w:rsid w:val="00A91E8B"/>
    <w:rsid w:val="00AA1D8D"/>
    <w:rsid w:val="00AB62D3"/>
    <w:rsid w:val="00AC61F8"/>
    <w:rsid w:val="00AD5564"/>
    <w:rsid w:val="00B0167A"/>
    <w:rsid w:val="00B1667C"/>
    <w:rsid w:val="00B33E73"/>
    <w:rsid w:val="00B34C75"/>
    <w:rsid w:val="00B47730"/>
    <w:rsid w:val="00BB4643"/>
    <w:rsid w:val="00C121D6"/>
    <w:rsid w:val="00C21BB1"/>
    <w:rsid w:val="00C742C7"/>
    <w:rsid w:val="00C847DF"/>
    <w:rsid w:val="00C93C86"/>
    <w:rsid w:val="00CB0664"/>
    <w:rsid w:val="00D226DF"/>
    <w:rsid w:val="00D974F1"/>
    <w:rsid w:val="00DF3B80"/>
    <w:rsid w:val="00E05DEB"/>
    <w:rsid w:val="00E26D75"/>
    <w:rsid w:val="00E35281"/>
    <w:rsid w:val="00E447B9"/>
    <w:rsid w:val="00F411A0"/>
    <w:rsid w:val="00F629F5"/>
    <w:rsid w:val="00F91A3C"/>
    <w:rsid w:val="00FA0B43"/>
    <w:rsid w:val="00FB5A8A"/>
    <w:rsid w:val="00FC693F"/>
    <w:rsid w:val="00FD6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58DDA992"/>
  <w14:defaultImageDpi w14:val="300"/>
  <w15:docId w15:val="{3649ADE8-F2E7-4064-A355-B1A61B416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a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aragrafoarenletra-tipolehenetsia">
    <w:name w:val="Default Paragraph Font"/>
    <w:uiPriority w:val="1"/>
    <w:semiHidden/>
    <w:unhideWhenUsed/>
  </w:style>
  <w:style w:type="table" w:default="1" w:styleId="Taulanorma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Zerrendarikez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oiburuaKar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Orri-oinaKar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customStyle="1" w:styleId="1izenburuaKar">
    <w:name w:val="1. izenburua Kar"/>
    <w:basedOn w:val="Paragrafoarenletra-tipolehenetsia"/>
    <w:link w:val="1izenburua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izenburuaKar">
    <w:name w:val="2. izenburua Kar"/>
    <w:basedOn w:val="Paragrafoarenletra-tipolehenetsia"/>
    <w:link w:val="2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izenburuaKar">
    <w:name w:val="3. izenburua Kar"/>
    <w:basedOn w:val="Paragrafoarenletra-tipolehenetsia"/>
    <w:link w:val="3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uluaKar">
    <w:name w:val="Titulua Kar"/>
    <w:basedOn w:val="Paragrafoarenletra-tipolehenetsia"/>
    <w:link w:val="Titulu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zpitituluaKar">
    <w:name w:val="Azpititulua Kar"/>
    <w:basedOn w:val="Paragrafoarenletra-tipolehenetsia"/>
    <w:link w:val="Azpititulua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customStyle="1" w:styleId="Gorputz-testuaKar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customStyle="1" w:styleId="Gorputz-testua2Kar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orputz-testua3Kar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testuaKar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customStyle="1" w:styleId="AipuaKar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customStyle="1" w:styleId="4izenburuaKar">
    <w:name w:val="4. izenburua Kar"/>
    <w:basedOn w:val="Paragrafoarenletra-tipolehenetsia"/>
    <w:link w:val="4izenburua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izenburuaKar">
    <w:name w:val="5. izenburua Kar"/>
    <w:basedOn w:val="Paragrafoarenletra-tipolehenetsia"/>
    <w:link w:val="5izenburua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izenburuaKar">
    <w:name w:val="6. izenburua Kar"/>
    <w:basedOn w:val="Paragrafoarenletra-tipolehenetsia"/>
    <w:link w:val="6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izenburuaKar">
    <w:name w:val="7. izenburua Kar"/>
    <w:basedOn w:val="Paragrafoarenletra-tipolehenetsia"/>
    <w:link w:val="7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izenburuaKar">
    <w:name w:val="8. izenburua Kar"/>
    <w:basedOn w:val="Paragrafoarenletra-tipolehenetsia"/>
    <w:link w:val="8izenburua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izenburuaKar">
    <w:name w:val="9. izenburua Kar"/>
    <w:basedOn w:val="Paragrafoarenletra-tipolehenetsia"/>
    <w:link w:val="9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ipamenhandiaKar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character" w:customStyle="1" w:styleId="citation-299">
    <w:name w:val="citation-299"/>
    <w:basedOn w:val="Paragrafoarenletra-tipolehenetsia"/>
    <w:rsid w:val="000B27C0"/>
  </w:style>
  <w:style w:type="character" w:customStyle="1" w:styleId="citation-298">
    <w:name w:val="citation-298"/>
    <w:basedOn w:val="Paragrafoarenletra-tipolehenetsia"/>
    <w:rsid w:val="000B27C0"/>
  </w:style>
  <w:style w:type="character" w:customStyle="1" w:styleId="citation-297">
    <w:name w:val="citation-297"/>
    <w:basedOn w:val="Paragrafoarenletra-tipolehenetsia"/>
    <w:rsid w:val="000B27C0"/>
  </w:style>
  <w:style w:type="character" w:customStyle="1" w:styleId="citation-296">
    <w:name w:val="citation-296"/>
    <w:basedOn w:val="Paragrafoarenletra-tipolehenetsia"/>
    <w:rsid w:val="000B27C0"/>
  </w:style>
  <w:style w:type="character" w:customStyle="1" w:styleId="citation-295">
    <w:name w:val="citation-295"/>
    <w:basedOn w:val="Paragrafoarenletra-tipolehenetsia"/>
    <w:rsid w:val="000B27C0"/>
  </w:style>
  <w:style w:type="character" w:customStyle="1" w:styleId="citation-294">
    <w:name w:val="citation-294"/>
    <w:basedOn w:val="Paragrafoarenletra-tipolehenetsia"/>
    <w:rsid w:val="000B27C0"/>
  </w:style>
  <w:style w:type="character" w:customStyle="1" w:styleId="citation-293">
    <w:name w:val="citation-293"/>
    <w:basedOn w:val="Paragrafoarenletra-tipolehenetsia"/>
    <w:rsid w:val="000B27C0"/>
  </w:style>
  <w:style w:type="character" w:customStyle="1" w:styleId="citation-292">
    <w:name w:val="citation-292"/>
    <w:basedOn w:val="Paragrafoarenletra-tipolehenetsia"/>
    <w:rsid w:val="000B27C0"/>
  </w:style>
  <w:style w:type="character" w:customStyle="1" w:styleId="citation-291">
    <w:name w:val="citation-291"/>
    <w:basedOn w:val="Paragrafoarenletra-tipolehenetsia"/>
    <w:rsid w:val="000B27C0"/>
  </w:style>
  <w:style w:type="character" w:customStyle="1" w:styleId="citation-290">
    <w:name w:val="citation-290"/>
    <w:basedOn w:val="Paragrafoarenletra-tipolehenetsia"/>
    <w:rsid w:val="000B27C0"/>
  </w:style>
  <w:style w:type="character" w:customStyle="1" w:styleId="citation-289">
    <w:name w:val="citation-289"/>
    <w:basedOn w:val="Paragrafoarenletra-tipolehenetsia"/>
    <w:rsid w:val="000B27C0"/>
  </w:style>
  <w:style w:type="character" w:customStyle="1" w:styleId="citation-288">
    <w:name w:val="citation-288"/>
    <w:basedOn w:val="Paragrafoarenletra-tipolehenetsia"/>
    <w:rsid w:val="000B27C0"/>
  </w:style>
  <w:style w:type="character" w:customStyle="1" w:styleId="citation-287">
    <w:name w:val="citation-287"/>
    <w:basedOn w:val="Paragrafoarenletra-tipolehenetsia"/>
    <w:rsid w:val="000B27C0"/>
  </w:style>
  <w:style w:type="character" w:customStyle="1" w:styleId="citation-286">
    <w:name w:val="citation-286"/>
    <w:basedOn w:val="Paragrafoarenletra-tipolehenetsia"/>
    <w:rsid w:val="000B27C0"/>
  </w:style>
  <w:style w:type="character" w:customStyle="1" w:styleId="citation-285">
    <w:name w:val="citation-285"/>
    <w:basedOn w:val="Paragrafoarenletra-tipolehenetsia"/>
    <w:rsid w:val="000B27C0"/>
  </w:style>
  <w:style w:type="character" w:customStyle="1" w:styleId="citation-284">
    <w:name w:val="citation-284"/>
    <w:basedOn w:val="Paragrafoarenletra-tipolehenetsia"/>
    <w:rsid w:val="000B27C0"/>
  </w:style>
  <w:style w:type="character" w:customStyle="1" w:styleId="citation-283">
    <w:name w:val="citation-283"/>
    <w:basedOn w:val="Paragrafoarenletra-tipolehenetsia"/>
    <w:rsid w:val="000B27C0"/>
  </w:style>
  <w:style w:type="character" w:customStyle="1" w:styleId="citation-282">
    <w:name w:val="citation-282"/>
    <w:basedOn w:val="Paragrafoarenletra-tipolehenetsia"/>
    <w:rsid w:val="000B27C0"/>
  </w:style>
  <w:style w:type="character" w:customStyle="1" w:styleId="citation-281">
    <w:name w:val="citation-281"/>
    <w:basedOn w:val="Paragrafoarenletra-tipolehenetsia"/>
    <w:rsid w:val="000B27C0"/>
  </w:style>
  <w:style w:type="character" w:customStyle="1" w:styleId="citation-280">
    <w:name w:val="citation-280"/>
    <w:basedOn w:val="Paragrafoarenletra-tipolehenetsia"/>
    <w:rsid w:val="000B27C0"/>
  </w:style>
  <w:style w:type="character" w:customStyle="1" w:styleId="citation-279">
    <w:name w:val="citation-279"/>
    <w:basedOn w:val="Paragrafoarenletra-tipolehenetsia"/>
    <w:rsid w:val="000B27C0"/>
  </w:style>
  <w:style w:type="character" w:customStyle="1" w:styleId="citation-278">
    <w:name w:val="citation-278"/>
    <w:basedOn w:val="Paragrafoarenletra-tipolehenetsia"/>
    <w:rsid w:val="000B27C0"/>
  </w:style>
  <w:style w:type="character" w:customStyle="1" w:styleId="citation-277">
    <w:name w:val="citation-277"/>
    <w:basedOn w:val="Paragrafoarenletra-tipolehenetsia"/>
    <w:rsid w:val="000B27C0"/>
  </w:style>
  <w:style w:type="character" w:customStyle="1" w:styleId="citation-276">
    <w:name w:val="citation-276"/>
    <w:basedOn w:val="Paragrafoarenletra-tipolehenetsia"/>
    <w:rsid w:val="000B27C0"/>
  </w:style>
  <w:style w:type="character" w:customStyle="1" w:styleId="citation-275">
    <w:name w:val="citation-275"/>
    <w:basedOn w:val="Paragrafoarenletra-tipolehenetsia"/>
    <w:rsid w:val="000B27C0"/>
  </w:style>
  <w:style w:type="character" w:customStyle="1" w:styleId="citation-274">
    <w:name w:val="citation-274"/>
    <w:basedOn w:val="Paragrafoarenletra-tipolehenetsia"/>
    <w:rsid w:val="000B27C0"/>
  </w:style>
  <w:style w:type="character" w:customStyle="1" w:styleId="citation-273">
    <w:name w:val="citation-273"/>
    <w:basedOn w:val="Paragrafoarenletra-tipolehenetsia"/>
    <w:rsid w:val="000B27C0"/>
  </w:style>
  <w:style w:type="character" w:customStyle="1" w:styleId="citation-272">
    <w:name w:val="citation-272"/>
    <w:basedOn w:val="Paragrafoarenletra-tipolehenetsia"/>
    <w:rsid w:val="000B27C0"/>
  </w:style>
  <w:style w:type="character" w:customStyle="1" w:styleId="citation-271">
    <w:name w:val="citation-271"/>
    <w:basedOn w:val="Paragrafoarenletra-tipolehenetsia"/>
    <w:rsid w:val="000B27C0"/>
  </w:style>
  <w:style w:type="character" w:customStyle="1" w:styleId="citation-270">
    <w:name w:val="citation-270"/>
    <w:basedOn w:val="Paragrafoarenletra-tipolehenetsia"/>
    <w:rsid w:val="000B27C0"/>
  </w:style>
  <w:style w:type="character" w:customStyle="1" w:styleId="citation-269">
    <w:name w:val="citation-269"/>
    <w:basedOn w:val="Paragrafoarenletra-tipolehenetsia"/>
    <w:rsid w:val="000B27C0"/>
  </w:style>
  <w:style w:type="character" w:customStyle="1" w:styleId="citation-268">
    <w:name w:val="citation-268"/>
    <w:basedOn w:val="Paragrafoarenletra-tipolehenetsia"/>
    <w:rsid w:val="000B27C0"/>
  </w:style>
  <w:style w:type="character" w:customStyle="1" w:styleId="citation-267">
    <w:name w:val="citation-267"/>
    <w:basedOn w:val="Paragrafoarenletra-tipolehenetsia"/>
    <w:rsid w:val="000B27C0"/>
  </w:style>
  <w:style w:type="character" w:customStyle="1" w:styleId="citation-266">
    <w:name w:val="citation-266"/>
    <w:basedOn w:val="Paragrafoarenletra-tipolehenetsia"/>
    <w:rsid w:val="000B27C0"/>
  </w:style>
  <w:style w:type="character" w:customStyle="1" w:styleId="citation-265">
    <w:name w:val="citation-265"/>
    <w:basedOn w:val="Paragrafoarenletra-tipolehenetsia"/>
    <w:rsid w:val="000B27C0"/>
  </w:style>
  <w:style w:type="character" w:customStyle="1" w:styleId="citation-264">
    <w:name w:val="citation-264"/>
    <w:basedOn w:val="Paragrafoarenletra-tipolehenetsia"/>
    <w:rsid w:val="000B27C0"/>
  </w:style>
  <w:style w:type="character" w:customStyle="1" w:styleId="citation-263">
    <w:name w:val="citation-263"/>
    <w:basedOn w:val="Paragrafoarenletra-tipolehenetsia"/>
    <w:rsid w:val="000B27C0"/>
  </w:style>
  <w:style w:type="character" w:customStyle="1" w:styleId="citation-262">
    <w:name w:val="citation-262"/>
    <w:basedOn w:val="Paragrafoarenletra-tipolehenetsia"/>
    <w:rsid w:val="000B27C0"/>
  </w:style>
  <w:style w:type="character" w:customStyle="1" w:styleId="citation-261">
    <w:name w:val="citation-261"/>
    <w:basedOn w:val="Paragrafoarenletra-tipolehenetsia"/>
    <w:rsid w:val="000B27C0"/>
  </w:style>
  <w:style w:type="character" w:customStyle="1" w:styleId="citation-260">
    <w:name w:val="citation-260"/>
    <w:basedOn w:val="Paragrafoarenletra-tipolehenetsia"/>
    <w:rsid w:val="000B27C0"/>
  </w:style>
  <w:style w:type="character" w:customStyle="1" w:styleId="citation-259">
    <w:name w:val="citation-259"/>
    <w:basedOn w:val="Paragrafoarenletra-tipolehenetsia"/>
    <w:rsid w:val="000B27C0"/>
  </w:style>
  <w:style w:type="character" w:customStyle="1" w:styleId="citation-258">
    <w:name w:val="citation-258"/>
    <w:basedOn w:val="Paragrafoarenletra-tipolehenetsia"/>
    <w:rsid w:val="000B27C0"/>
  </w:style>
  <w:style w:type="character" w:customStyle="1" w:styleId="citation-257">
    <w:name w:val="citation-257"/>
    <w:basedOn w:val="Paragrafoarenletra-tipolehenetsia"/>
    <w:rsid w:val="000B27C0"/>
  </w:style>
  <w:style w:type="character" w:customStyle="1" w:styleId="citation-256">
    <w:name w:val="citation-256"/>
    <w:basedOn w:val="Paragrafoarenletra-tipolehenetsia"/>
    <w:rsid w:val="000B27C0"/>
  </w:style>
  <w:style w:type="character" w:customStyle="1" w:styleId="citation-255">
    <w:name w:val="citation-255"/>
    <w:basedOn w:val="Paragrafoarenletra-tipolehenetsia"/>
    <w:rsid w:val="000B27C0"/>
  </w:style>
  <w:style w:type="character" w:customStyle="1" w:styleId="citation-254">
    <w:name w:val="citation-254"/>
    <w:basedOn w:val="Paragrafoarenletra-tipolehenetsia"/>
    <w:rsid w:val="000B27C0"/>
  </w:style>
  <w:style w:type="character" w:customStyle="1" w:styleId="citation-253">
    <w:name w:val="citation-253"/>
    <w:basedOn w:val="Paragrafoarenletra-tipolehenetsia"/>
    <w:rsid w:val="000B27C0"/>
  </w:style>
  <w:style w:type="character" w:customStyle="1" w:styleId="citation-252">
    <w:name w:val="citation-252"/>
    <w:basedOn w:val="Paragrafoarenletra-tipolehenetsia"/>
    <w:rsid w:val="000B27C0"/>
  </w:style>
  <w:style w:type="character" w:customStyle="1" w:styleId="citation-251">
    <w:name w:val="citation-251"/>
    <w:basedOn w:val="Paragrafoarenletra-tipolehenetsia"/>
    <w:rsid w:val="000B27C0"/>
  </w:style>
  <w:style w:type="character" w:customStyle="1" w:styleId="citation-250">
    <w:name w:val="citation-250"/>
    <w:basedOn w:val="Paragrafoarenletra-tipolehenetsia"/>
    <w:rsid w:val="000B27C0"/>
  </w:style>
  <w:style w:type="character" w:customStyle="1" w:styleId="citation-249">
    <w:name w:val="citation-249"/>
    <w:basedOn w:val="Paragrafoarenletra-tipolehenetsia"/>
    <w:rsid w:val="000B27C0"/>
  </w:style>
  <w:style w:type="character" w:customStyle="1" w:styleId="citation-248">
    <w:name w:val="citation-248"/>
    <w:basedOn w:val="Paragrafoarenletra-tipolehenetsia"/>
    <w:rsid w:val="000B27C0"/>
  </w:style>
  <w:style w:type="character" w:customStyle="1" w:styleId="citation-247">
    <w:name w:val="citation-247"/>
    <w:basedOn w:val="Paragrafoarenletra-tipolehenetsia"/>
    <w:rsid w:val="000B27C0"/>
  </w:style>
  <w:style w:type="character" w:customStyle="1" w:styleId="citation-246">
    <w:name w:val="citation-246"/>
    <w:basedOn w:val="Paragrafoarenletra-tipolehenetsia"/>
    <w:rsid w:val="000B27C0"/>
  </w:style>
  <w:style w:type="character" w:customStyle="1" w:styleId="citation-245">
    <w:name w:val="citation-245"/>
    <w:basedOn w:val="Paragrafoarenletra-tipolehenetsia"/>
    <w:rsid w:val="000B27C0"/>
  </w:style>
  <w:style w:type="character" w:customStyle="1" w:styleId="citation-197">
    <w:name w:val="citation-197"/>
    <w:basedOn w:val="Paragrafoarenletra-tipolehenetsia"/>
    <w:rsid w:val="00C742C7"/>
  </w:style>
  <w:style w:type="character" w:customStyle="1" w:styleId="citation-196">
    <w:name w:val="citation-196"/>
    <w:basedOn w:val="Paragrafoarenletra-tipolehenetsia"/>
    <w:rsid w:val="00C742C7"/>
  </w:style>
  <w:style w:type="character" w:customStyle="1" w:styleId="citation-195">
    <w:name w:val="citation-195"/>
    <w:basedOn w:val="Paragrafoarenletra-tipolehenetsia"/>
    <w:rsid w:val="00C742C7"/>
  </w:style>
  <w:style w:type="character" w:customStyle="1" w:styleId="citation-194">
    <w:name w:val="citation-194"/>
    <w:basedOn w:val="Paragrafoarenletra-tipolehenetsia"/>
    <w:rsid w:val="00C742C7"/>
  </w:style>
  <w:style w:type="character" w:customStyle="1" w:styleId="citation-193">
    <w:name w:val="citation-193"/>
    <w:basedOn w:val="Paragrafoarenletra-tipolehenetsia"/>
    <w:rsid w:val="00C742C7"/>
  </w:style>
  <w:style w:type="character" w:customStyle="1" w:styleId="citation-192">
    <w:name w:val="citation-192"/>
    <w:basedOn w:val="Paragrafoarenletra-tipolehenetsia"/>
    <w:rsid w:val="00C742C7"/>
  </w:style>
  <w:style w:type="character" w:customStyle="1" w:styleId="citation-191">
    <w:name w:val="citation-191"/>
    <w:basedOn w:val="Paragrafoarenletra-tipolehenetsia"/>
    <w:rsid w:val="00C742C7"/>
  </w:style>
  <w:style w:type="character" w:customStyle="1" w:styleId="citation-190">
    <w:name w:val="citation-190"/>
    <w:basedOn w:val="Paragrafoarenletra-tipolehenetsia"/>
    <w:rsid w:val="00C742C7"/>
  </w:style>
  <w:style w:type="character" w:customStyle="1" w:styleId="citation-189">
    <w:name w:val="citation-189"/>
    <w:basedOn w:val="Paragrafoarenletra-tipolehenetsia"/>
    <w:rsid w:val="00C742C7"/>
  </w:style>
  <w:style w:type="character" w:customStyle="1" w:styleId="citation-188">
    <w:name w:val="citation-188"/>
    <w:basedOn w:val="Paragrafoarenletra-tipolehenetsia"/>
    <w:rsid w:val="00C742C7"/>
  </w:style>
  <w:style w:type="character" w:customStyle="1" w:styleId="citation-187">
    <w:name w:val="citation-187"/>
    <w:basedOn w:val="Paragrafoarenletra-tipolehenetsia"/>
    <w:rsid w:val="00C742C7"/>
  </w:style>
  <w:style w:type="character" w:customStyle="1" w:styleId="citation-186">
    <w:name w:val="citation-186"/>
    <w:basedOn w:val="Paragrafoarenletra-tipolehenetsia"/>
    <w:rsid w:val="00C742C7"/>
  </w:style>
  <w:style w:type="character" w:customStyle="1" w:styleId="citation-185">
    <w:name w:val="citation-185"/>
    <w:basedOn w:val="Paragrafoarenletra-tipolehenetsia"/>
    <w:rsid w:val="00C742C7"/>
  </w:style>
  <w:style w:type="character" w:customStyle="1" w:styleId="citation-184">
    <w:name w:val="citation-184"/>
    <w:basedOn w:val="Paragrafoarenletra-tipolehenetsia"/>
    <w:rsid w:val="00C742C7"/>
  </w:style>
  <w:style w:type="character" w:customStyle="1" w:styleId="citation-183">
    <w:name w:val="citation-183"/>
    <w:basedOn w:val="Paragrafoarenletra-tipolehenetsia"/>
    <w:rsid w:val="00C742C7"/>
  </w:style>
  <w:style w:type="character" w:customStyle="1" w:styleId="citation-182">
    <w:name w:val="citation-182"/>
    <w:basedOn w:val="Paragrafoarenletra-tipolehenetsia"/>
    <w:rsid w:val="00C742C7"/>
  </w:style>
  <w:style w:type="character" w:customStyle="1" w:styleId="citation-181">
    <w:name w:val="citation-181"/>
    <w:basedOn w:val="Paragrafoarenletra-tipolehenetsia"/>
    <w:rsid w:val="00C742C7"/>
  </w:style>
  <w:style w:type="character" w:customStyle="1" w:styleId="citation-180">
    <w:name w:val="citation-180"/>
    <w:basedOn w:val="Paragrafoarenletra-tipolehenetsia"/>
    <w:rsid w:val="00C742C7"/>
  </w:style>
  <w:style w:type="character" w:customStyle="1" w:styleId="citation-179">
    <w:name w:val="citation-179"/>
    <w:basedOn w:val="Paragrafoarenletra-tipolehenetsia"/>
    <w:rsid w:val="00C742C7"/>
  </w:style>
  <w:style w:type="character" w:customStyle="1" w:styleId="citation-178">
    <w:name w:val="citation-178"/>
    <w:basedOn w:val="Paragrafoarenletra-tipolehenetsia"/>
    <w:rsid w:val="00C742C7"/>
  </w:style>
  <w:style w:type="character" w:customStyle="1" w:styleId="citation-177">
    <w:name w:val="citation-177"/>
    <w:basedOn w:val="Paragrafoarenletra-tipolehenetsia"/>
    <w:rsid w:val="00C742C7"/>
  </w:style>
  <w:style w:type="character" w:customStyle="1" w:styleId="citation-176">
    <w:name w:val="citation-176"/>
    <w:basedOn w:val="Paragrafoarenletra-tipolehenetsia"/>
    <w:rsid w:val="00C742C7"/>
  </w:style>
  <w:style w:type="character" w:customStyle="1" w:styleId="citation-175">
    <w:name w:val="citation-175"/>
    <w:basedOn w:val="Paragrafoarenletra-tipolehenetsia"/>
    <w:rsid w:val="00C742C7"/>
  </w:style>
  <w:style w:type="character" w:customStyle="1" w:styleId="citation-174">
    <w:name w:val="citation-174"/>
    <w:basedOn w:val="Paragrafoarenletra-tipolehenetsia"/>
    <w:rsid w:val="00C742C7"/>
  </w:style>
  <w:style w:type="character" w:customStyle="1" w:styleId="citation-173">
    <w:name w:val="citation-173"/>
    <w:basedOn w:val="Paragrafoarenletra-tipolehenetsia"/>
    <w:rsid w:val="00C742C7"/>
  </w:style>
  <w:style w:type="character" w:customStyle="1" w:styleId="citation-172">
    <w:name w:val="citation-172"/>
    <w:basedOn w:val="Paragrafoarenletra-tipolehenetsia"/>
    <w:rsid w:val="00C742C7"/>
  </w:style>
  <w:style w:type="character" w:customStyle="1" w:styleId="citation-171">
    <w:name w:val="citation-171"/>
    <w:basedOn w:val="Paragrafoarenletra-tipolehenetsia"/>
    <w:rsid w:val="00C742C7"/>
  </w:style>
  <w:style w:type="character" w:customStyle="1" w:styleId="citation-170">
    <w:name w:val="citation-170"/>
    <w:basedOn w:val="Paragrafoarenletra-tipolehenetsia"/>
    <w:rsid w:val="00C742C7"/>
  </w:style>
  <w:style w:type="character" w:customStyle="1" w:styleId="citation-169">
    <w:name w:val="citation-169"/>
    <w:basedOn w:val="Paragrafoarenletra-tipolehenetsia"/>
    <w:rsid w:val="00C742C7"/>
  </w:style>
  <w:style w:type="character" w:customStyle="1" w:styleId="citation-168">
    <w:name w:val="citation-168"/>
    <w:basedOn w:val="Paragrafoarenletra-tipolehenetsia"/>
    <w:rsid w:val="00C742C7"/>
  </w:style>
  <w:style w:type="character" w:customStyle="1" w:styleId="citation-167">
    <w:name w:val="citation-167"/>
    <w:basedOn w:val="Paragrafoarenletra-tipolehenetsia"/>
    <w:rsid w:val="00C742C7"/>
  </w:style>
  <w:style w:type="character" w:customStyle="1" w:styleId="citation-166">
    <w:name w:val="citation-166"/>
    <w:basedOn w:val="Paragrafoarenletra-tipolehenetsia"/>
    <w:rsid w:val="00C742C7"/>
  </w:style>
  <w:style w:type="character" w:customStyle="1" w:styleId="citation-165">
    <w:name w:val="citation-165"/>
    <w:basedOn w:val="Paragrafoarenletra-tipolehenetsia"/>
    <w:rsid w:val="00C742C7"/>
  </w:style>
  <w:style w:type="character" w:customStyle="1" w:styleId="citation-164">
    <w:name w:val="citation-164"/>
    <w:basedOn w:val="Paragrafoarenletra-tipolehenetsia"/>
    <w:rsid w:val="00C742C7"/>
  </w:style>
  <w:style w:type="character" w:customStyle="1" w:styleId="citation-163">
    <w:name w:val="citation-163"/>
    <w:basedOn w:val="Paragrafoarenletra-tipolehenetsia"/>
    <w:rsid w:val="00C742C7"/>
  </w:style>
  <w:style w:type="character" w:customStyle="1" w:styleId="citation-162">
    <w:name w:val="citation-162"/>
    <w:basedOn w:val="Paragrafoarenletra-tipolehenetsia"/>
    <w:rsid w:val="00C742C7"/>
  </w:style>
  <w:style w:type="character" w:customStyle="1" w:styleId="citation-161">
    <w:name w:val="citation-161"/>
    <w:basedOn w:val="Paragrafoarenletra-tipolehenetsia"/>
    <w:rsid w:val="00C742C7"/>
  </w:style>
  <w:style w:type="character" w:customStyle="1" w:styleId="citation-160">
    <w:name w:val="citation-160"/>
    <w:basedOn w:val="Paragrafoarenletra-tipolehenetsia"/>
    <w:rsid w:val="00C742C7"/>
  </w:style>
  <w:style w:type="character" w:customStyle="1" w:styleId="citation-159">
    <w:name w:val="citation-159"/>
    <w:basedOn w:val="Paragrafoarenletra-tipolehenetsia"/>
    <w:rsid w:val="00C742C7"/>
  </w:style>
  <w:style w:type="character" w:customStyle="1" w:styleId="citation-158">
    <w:name w:val="citation-158"/>
    <w:basedOn w:val="Paragrafoarenletra-tipolehenetsia"/>
    <w:rsid w:val="00C742C7"/>
  </w:style>
  <w:style w:type="character" w:customStyle="1" w:styleId="citation-157">
    <w:name w:val="citation-157"/>
    <w:basedOn w:val="Paragrafoarenletra-tipolehenetsia"/>
    <w:rsid w:val="00C742C7"/>
  </w:style>
  <w:style w:type="character" w:customStyle="1" w:styleId="citation-156">
    <w:name w:val="citation-156"/>
    <w:basedOn w:val="Paragrafoarenletra-tipolehenetsia"/>
    <w:rsid w:val="00C742C7"/>
  </w:style>
  <w:style w:type="character" w:customStyle="1" w:styleId="citation-155">
    <w:name w:val="citation-155"/>
    <w:basedOn w:val="Paragrafoarenletra-tipolehenetsia"/>
    <w:rsid w:val="00C742C7"/>
  </w:style>
  <w:style w:type="character" w:customStyle="1" w:styleId="citation-154">
    <w:name w:val="citation-154"/>
    <w:basedOn w:val="Paragrafoarenletra-tipolehenetsia"/>
    <w:rsid w:val="00C742C7"/>
  </w:style>
  <w:style w:type="character" w:customStyle="1" w:styleId="citation-153">
    <w:name w:val="citation-153"/>
    <w:basedOn w:val="Paragrafoarenletra-tipolehenetsia"/>
    <w:rsid w:val="00C742C7"/>
  </w:style>
  <w:style w:type="character" w:customStyle="1" w:styleId="citation-152">
    <w:name w:val="citation-152"/>
    <w:basedOn w:val="Paragrafoarenletra-tipolehenetsia"/>
    <w:rsid w:val="00C742C7"/>
  </w:style>
  <w:style w:type="character" w:customStyle="1" w:styleId="citation-151">
    <w:name w:val="citation-151"/>
    <w:basedOn w:val="Paragrafoarenletra-tipolehenetsia"/>
    <w:rsid w:val="00C742C7"/>
  </w:style>
  <w:style w:type="character" w:customStyle="1" w:styleId="citation-150">
    <w:name w:val="citation-150"/>
    <w:basedOn w:val="Paragrafoarenletra-tipolehenetsia"/>
    <w:rsid w:val="00C742C7"/>
  </w:style>
  <w:style w:type="character" w:customStyle="1" w:styleId="citation-149">
    <w:name w:val="citation-149"/>
    <w:basedOn w:val="Paragrafoarenletra-tipolehenetsia"/>
    <w:rsid w:val="00C742C7"/>
  </w:style>
  <w:style w:type="character" w:customStyle="1" w:styleId="citation-148">
    <w:name w:val="citation-148"/>
    <w:basedOn w:val="Paragrafoarenletra-tipolehenetsia"/>
    <w:rsid w:val="00C742C7"/>
  </w:style>
  <w:style w:type="character" w:customStyle="1" w:styleId="citation-147">
    <w:name w:val="citation-147"/>
    <w:basedOn w:val="Paragrafoarenletra-tipolehenetsia"/>
    <w:rsid w:val="00C742C7"/>
  </w:style>
  <w:style w:type="character" w:customStyle="1" w:styleId="citation-146">
    <w:name w:val="citation-146"/>
    <w:basedOn w:val="Paragrafoarenletra-tipolehenetsia"/>
    <w:rsid w:val="00C742C7"/>
  </w:style>
  <w:style w:type="character" w:customStyle="1" w:styleId="citation-145">
    <w:name w:val="citation-145"/>
    <w:basedOn w:val="Paragrafoarenletra-tipolehenetsia"/>
    <w:rsid w:val="00C742C7"/>
  </w:style>
  <w:style w:type="character" w:customStyle="1" w:styleId="citation-144">
    <w:name w:val="citation-144"/>
    <w:basedOn w:val="Paragrafoarenletra-tipolehenetsia"/>
    <w:rsid w:val="00C742C7"/>
  </w:style>
  <w:style w:type="character" w:customStyle="1" w:styleId="citation-143">
    <w:name w:val="citation-143"/>
    <w:basedOn w:val="Paragrafoarenletra-tipolehenetsia"/>
    <w:rsid w:val="00C742C7"/>
  </w:style>
  <w:style w:type="character" w:customStyle="1" w:styleId="citation-142">
    <w:name w:val="citation-142"/>
    <w:basedOn w:val="Paragrafoarenletra-tipolehenetsia"/>
    <w:rsid w:val="00C742C7"/>
  </w:style>
  <w:style w:type="character" w:customStyle="1" w:styleId="citation-141">
    <w:name w:val="citation-141"/>
    <w:basedOn w:val="Paragrafoarenletra-tipolehenetsia"/>
    <w:rsid w:val="00C742C7"/>
  </w:style>
  <w:style w:type="character" w:customStyle="1" w:styleId="citation-140">
    <w:name w:val="citation-140"/>
    <w:basedOn w:val="Paragrafoarenletra-tipolehenetsia"/>
    <w:rsid w:val="00C742C7"/>
  </w:style>
  <w:style w:type="character" w:customStyle="1" w:styleId="citation-139">
    <w:name w:val="citation-139"/>
    <w:basedOn w:val="Paragrafoarenletra-tipolehenetsia"/>
    <w:rsid w:val="00C742C7"/>
  </w:style>
  <w:style w:type="character" w:customStyle="1" w:styleId="citation-138">
    <w:name w:val="citation-138"/>
    <w:basedOn w:val="Paragrafoarenletra-tipolehenetsia"/>
    <w:rsid w:val="00C742C7"/>
  </w:style>
  <w:style w:type="character" w:customStyle="1" w:styleId="citation-137">
    <w:name w:val="citation-137"/>
    <w:basedOn w:val="Paragrafoarenletra-tipolehenetsia"/>
    <w:rsid w:val="00C742C7"/>
  </w:style>
  <w:style w:type="character" w:customStyle="1" w:styleId="citation-136">
    <w:name w:val="citation-136"/>
    <w:basedOn w:val="Paragrafoarenletra-tipolehenetsia"/>
    <w:rsid w:val="00C742C7"/>
  </w:style>
  <w:style w:type="character" w:customStyle="1" w:styleId="citation-135">
    <w:name w:val="citation-135"/>
    <w:basedOn w:val="Paragrafoarenletra-tipolehenetsia"/>
    <w:rsid w:val="00C742C7"/>
  </w:style>
  <w:style w:type="character" w:customStyle="1" w:styleId="citation-134">
    <w:name w:val="citation-134"/>
    <w:basedOn w:val="Paragrafoarenletra-tipolehenetsia"/>
    <w:rsid w:val="00C742C7"/>
  </w:style>
  <w:style w:type="character" w:customStyle="1" w:styleId="citation-133">
    <w:name w:val="citation-133"/>
    <w:basedOn w:val="Paragrafoarenletra-tipolehenetsia"/>
    <w:rsid w:val="00C742C7"/>
  </w:style>
  <w:style w:type="character" w:customStyle="1" w:styleId="citation-132">
    <w:name w:val="citation-132"/>
    <w:basedOn w:val="Paragrafoarenletra-tipolehenetsia"/>
    <w:rsid w:val="00C742C7"/>
  </w:style>
  <w:style w:type="character" w:customStyle="1" w:styleId="citation-833">
    <w:name w:val="citation-833"/>
    <w:basedOn w:val="Paragrafoarenletra-tipolehenetsia"/>
    <w:rsid w:val="00C742C7"/>
  </w:style>
  <w:style w:type="character" w:customStyle="1" w:styleId="citation-832">
    <w:name w:val="citation-832"/>
    <w:basedOn w:val="Paragrafoarenletra-tipolehenetsia"/>
    <w:rsid w:val="00C742C7"/>
  </w:style>
  <w:style w:type="character" w:customStyle="1" w:styleId="citation-831">
    <w:name w:val="citation-831"/>
    <w:basedOn w:val="Paragrafoarenletra-tipolehenetsia"/>
    <w:rsid w:val="00C742C7"/>
  </w:style>
  <w:style w:type="character" w:customStyle="1" w:styleId="citation-830">
    <w:name w:val="citation-830"/>
    <w:basedOn w:val="Paragrafoarenletra-tipolehenetsia"/>
    <w:rsid w:val="00C742C7"/>
  </w:style>
  <w:style w:type="character" w:customStyle="1" w:styleId="citation-829">
    <w:name w:val="citation-829"/>
    <w:basedOn w:val="Paragrafoarenletra-tipolehenetsia"/>
    <w:rsid w:val="00C742C7"/>
  </w:style>
  <w:style w:type="character" w:customStyle="1" w:styleId="citation-828">
    <w:name w:val="citation-828"/>
    <w:basedOn w:val="Paragrafoarenletra-tipolehenetsia"/>
    <w:rsid w:val="00C742C7"/>
  </w:style>
  <w:style w:type="character" w:customStyle="1" w:styleId="citation-827">
    <w:name w:val="citation-827"/>
    <w:basedOn w:val="Paragrafoarenletra-tipolehenetsia"/>
    <w:rsid w:val="00C742C7"/>
  </w:style>
  <w:style w:type="character" w:customStyle="1" w:styleId="citation-826">
    <w:name w:val="citation-826"/>
    <w:basedOn w:val="Paragrafoarenletra-tipolehenetsia"/>
    <w:rsid w:val="00C742C7"/>
  </w:style>
  <w:style w:type="character" w:customStyle="1" w:styleId="citation-825">
    <w:name w:val="citation-825"/>
    <w:basedOn w:val="Paragrafoarenletra-tipolehenetsia"/>
    <w:rsid w:val="00C742C7"/>
  </w:style>
  <w:style w:type="character" w:customStyle="1" w:styleId="citation-824">
    <w:name w:val="citation-824"/>
    <w:basedOn w:val="Paragrafoarenletra-tipolehenetsia"/>
    <w:rsid w:val="00C742C7"/>
  </w:style>
  <w:style w:type="character" w:customStyle="1" w:styleId="citation-823">
    <w:name w:val="citation-823"/>
    <w:basedOn w:val="Paragrafoarenletra-tipolehenetsia"/>
    <w:rsid w:val="00C742C7"/>
  </w:style>
  <w:style w:type="character" w:customStyle="1" w:styleId="citation-822">
    <w:name w:val="citation-822"/>
    <w:basedOn w:val="Paragrafoarenletra-tipolehenetsia"/>
    <w:rsid w:val="00C742C7"/>
  </w:style>
  <w:style w:type="character" w:customStyle="1" w:styleId="citation-821">
    <w:name w:val="citation-821"/>
    <w:basedOn w:val="Paragrafoarenletra-tipolehenetsia"/>
    <w:rsid w:val="00C742C7"/>
  </w:style>
  <w:style w:type="character" w:customStyle="1" w:styleId="citation-820">
    <w:name w:val="citation-820"/>
    <w:basedOn w:val="Paragrafoarenletra-tipolehenetsia"/>
    <w:rsid w:val="00C742C7"/>
  </w:style>
  <w:style w:type="character" w:customStyle="1" w:styleId="citation-819">
    <w:name w:val="citation-819"/>
    <w:basedOn w:val="Paragrafoarenletra-tipolehenetsia"/>
    <w:rsid w:val="00C742C7"/>
  </w:style>
  <w:style w:type="character" w:customStyle="1" w:styleId="citation-818">
    <w:name w:val="citation-818"/>
    <w:basedOn w:val="Paragrafoarenletra-tipolehenetsia"/>
    <w:rsid w:val="00C742C7"/>
  </w:style>
  <w:style w:type="character" w:customStyle="1" w:styleId="citation-817">
    <w:name w:val="citation-817"/>
    <w:basedOn w:val="Paragrafoarenletra-tipolehenetsia"/>
    <w:rsid w:val="00C742C7"/>
  </w:style>
  <w:style w:type="character" w:customStyle="1" w:styleId="citation-816">
    <w:name w:val="citation-816"/>
    <w:basedOn w:val="Paragrafoarenletra-tipolehenetsia"/>
    <w:rsid w:val="00C742C7"/>
  </w:style>
  <w:style w:type="character" w:customStyle="1" w:styleId="citation-815">
    <w:name w:val="citation-815"/>
    <w:basedOn w:val="Paragrafoarenletra-tipolehenetsia"/>
    <w:rsid w:val="00C742C7"/>
  </w:style>
  <w:style w:type="character" w:customStyle="1" w:styleId="citation-814">
    <w:name w:val="citation-814"/>
    <w:basedOn w:val="Paragrafoarenletra-tipolehenetsia"/>
    <w:rsid w:val="00C742C7"/>
  </w:style>
  <w:style w:type="character" w:customStyle="1" w:styleId="citation-813">
    <w:name w:val="citation-813"/>
    <w:basedOn w:val="Paragrafoarenletra-tipolehenetsia"/>
    <w:rsid w:val="00C742C7"/>
  </w:style>
  <w:style w:type="character" w:customStyle="1" w:styleId="citation-812">
    <w:name w:val="citation-812"/>
    <w:basedOn w:val="Paragrafoarenletra-tipolehenetsia"/>
    <w:rsid w:val="00C742C7"/>
  </w:style>
  <w:style w:type="character" w:customStyle="1" w:styleId="citation-811">
    <w:name w:val="citation-811"/>
    <w:basedOn w:val="Paragrafoarenletra-tipolehenetsia"/>
    <w:rsid w:val="00C742C7"/>
  </w:style>
  <w:style w:type="character" w:customStyle="1" w:styleId="citation-810">
    <w:name w:val="citation-810"/>
    <w:basedOn w:val="Paragrafoarenletra-tipolehenetsia"/>
    <w:rsid w:val="00C742C7"/>
  </w:style>
  <w:style w:type="character" w:customStyle="1" w:styleId="citation-809">
    <w:name w:val="citation-809"/>
    <w:basedOn w:val="Paragrafoarenletra-tipolehenetsia"/>
    <w:rsid w:val="00C742C7"/>
  </w:style>
  <w:style w:type="character" w:customStyle="1" w:styleId="citation-808">
    <w:name w:val="citation-808"/>
    <w:basedOn w:val="Paragrafoarenletra-tipolehenetsia"/>
    <w:rsid w:val="00C742C7"/>
  </w:style>
  <w:style w:type="character" w:customStyle="1" w:styleId="citation-807">
    <w:name w:val="citation-807"/>
    <w:basedOn w:val="Paragrafoarenletra-tipolehenetsia"/>
    <w:rsid w:val="00C742C7"/>
  </w:style>
  <w:style w:type="character" w:customStyle="1" w:styleId="citation-806">
    <w:name w:val="citation-806"/>
    <w:basedOn w:val="Paragrafoarenletra-tipolehenetsia"/>
    <w:rsid w:val="00C742C7"/>
  </w:style>
  <w:style w:type="character" w:customStyle="1" w:styleId="citation-805">
    <w:name w:val="citation-805"/>
    <w:basedOn w:val="Paragrafoarenletra-tipolehenetsia"/>
    <w:rsid w:val="00C742C7"/>
  </w:style>
  <w:style w:type="character" w:customStyle="1" w:styleId="citation-804">
    <w:name w:val="citation-804"/>
    <w:basedOn w:val="Paragrafoarenletra-tipolehenetsia"/>
    <w:rsid w:val="00C742C7"/>
  </w:style>
  <w:style w:type="character" w:customStyle="1" w:styleId="citation-803">
    <w:name w:val="citation-803"/>
    <w:basedOn w:val="Paragrafoarenletra-tipolehenetsia"/>
    <w:rsid w:val="00C742C7"/>
  </w:style>
  <w:style w:type="character" w:customStyle="1" w:styleId="citation-802">
    <w:name w:val="citation-802"/>
    <w:basedOn w:val="Paragrafoarenletra-tipolehenetsia"/>
    <w:rsid w:val="00C742C7"/>
  </w:style>
  <w:style w:type="character" w:customStyle="1" w:styleId="citation-801">
    <w:name w:val="citation-801"/>
    <w:basedOn w:val="Paragrafoarenletra-tipolehenetsia"/>
    <w:rsid w:val="00C742C7"/>
  </w:style>
  <w:style w:type="character" w:customStyle="1" w:styleId="citation-800">
    <w:name w:val="citation-800"/>
    <w:basedOn w:val="Paragrafoarenletra-tipolehenetsia"/>
    <w:rsid w:val="00C742C7"/>
  </w:style>
  <w:style w:type="character" w:customStyle="1" w:styleId="citation-799">
    <w:name w:val="citation-799"/>
    <w:basedOn w:val="Paragrafoarenletra-tipolehenetsia"/>
    <w:rsid w:val="00C742C7"/>
  </w:style>
  <w:style w:type="character" w:customStyle="1" w:styleId="citation-798">
    <w:name w:val="citation-798"/>
    <w:basedOn w:val="Paragrafoarenletra-tipolehenetsia"/>
    <w:rsid w:val="00C742C7"/>
  </w:style>
  <w:style w:type="character" w:customStyle="1" w:styleId="citation-797">
    <w:name w:val="citation-797"/>
    <w:basedOn w:val="Paragrafoarenletra-tipolehenetsia"/>
    <w:rsid w:val="00C742C7"/>
  </w:style>
  <w:style w:type="character" w:customStyle="1" w:styleId="citation-796">
    <w:name w:val="citation-796"/>
    <w:basedOn w:val="Paragrafoarenletra-tipolehenetsia"/>
    <w:rsid w:val="00C742C7"/>
  </w:style>
  <w:style w:type="character" w:customStyle="1" w:styleId="citation-795">
    <w:name w:val="citation-795"/>
    <w:basedOn w:val="Paragrafoarenletra-tipolehenetsia"/>
    <w:rsid w:val="00C742C7"/>
  </w:style>
  <w:style w:type="character" w:customStyle="1" w:styleId="citation-794">
    <w:name w:val="citation-794"/>
    <w:basedOn w:val="Paragrafoarenletra-tipolehenetsia"/>
    <w:rsid w:val="00C742C7"/>
  </w:style>
  <w:style w:type="character" w:customStyle="1" w:styleId="citation-793">
    <w:name w:val="citation-793"/>
    <w:basedOn w:val="Paragrafoarenletra-tipolehenetsia"/>
    <w:rsid w:val="00C742C7"/>
  </w:style>
  <w:style w:type="character" w:customStyle="1" w:styleId="citation-792">
    <w:name w:val="citation-792"/>
    <w:basedOn w:val="Paragrafoarenletra-tipolehenetsia"/>
    <w:rsid w:val="00C742C7"/>
  </w:style>
  <w:style w:type="character" w:customStyle="1" w:styleId="citation-791">
    <w:name w:val="citation-791"/>
    <w:basedOn w:val="Paragrafoarenletra-tipolehenetsia"/>
    <w:rsid w:val="00C742C7"/>
  </w:style>
  <w:style w:type="character" w:customStyle="1" w:styleId="citation-790">
    <w:name w:val="citation-790"/>
    <w:basedOn w:val="Paragrafoarenletra-tipolehenetsia"/>
    <w:rsid w:val="00C742C7"/>
  </w:style>
  <w:style w:type="character" w:customStyle="1" w:styleId="citation-789">
    <w:name w:val="citation-789"/>
    <w:basedOn w:val="Paragrafoarenletra-tipolehenetsia"/>
    <w:rsid w:val="00C742C7"/>
  </w:style>
  <w:style w:type="character" w:customStyle="1" w:styleId="citation-788">
    <w:name w:val="citation-788"/>
    <w:basedOn w:val="Paragrafoarenletra-tipolehenetsia"/>
    <w:rsid w:val="00C742C7"/>
  </w:style>
  <w:style w:type="character" w:customStyle="1" w:styleId="citation-787">
    <w:name w:val="citation-787"/>
    <w:basedOn w:val="Paragrafoarenletra-tipolehenetsia"/>
    <w:rsid w:val="00C742C7"/>
  </w:style>
  <w:style w:type="character" w:customStyle="1" w:styleId="citation-786">
    <w:name w:val="citation-786"/>
    <w:basedOn w:val="Paragrafoarenletra-tipolehenetsia"/>
    <w:rsid w:val="00C742C7"/>
  </w:style>
  <w:style w:type="character" w:customStyle="1" w:styleId="citation-785">
    <w:name w:val="citation-785"/>
    <w:basedOn w:val="Paragrafoarenletra-tipolehenetsia"/>
    <w:rsid w:val="00C742C7"/>
  </w:style>
  <w:style w:type="character" w:customStyle="1" w:styleId="citation-784">
    <w:name w:val="citation-784"/>
    <w:basedOn w:val="Paragrafoarenletra-tipolehenetsia"/>
    <w:rsid w:val="00C742C7"/>
  </w:style>
  <w:style w:type="character" w:customStyle="1" w:styleId="citation-783">
    <w:name w:val="citation-783"/>
    <w:basedOn w:val="Paragrafoarenletra-tipolehenetsia"/>
    <w:rsid w:val="00C742C7"/>
  </w:style>
  <w:style w:type="character" w:customStyle="1" w:styleId="citation-782">
    <w:name w:val="citation-782"/>
    <w:basedOn w:val="Paragrafoarenletra-tipolehenetsia"/>
    <w:rsid w:val="00C742C7"/>
  </w:style>
  <w:style w:type="character" w:customStyle="1" w:styleId="citation-781">
    <w:name w:val="citation-781"/>
    <w:basedOn w:val="Paragrafoarenletra-tipolehenetsia"/>
    <w:rsid w:val="00C742C7"/>
  </w:style>
  <w:style w:type="character" w:customStyle="1" w:styleId="citation-780">
    <w:name w:val="citation-780"/>
    <w:basedOn w:val="Paragrafoarenletra-tipolehenetsia"/>
    <w:rsid w:val="00C742C7"/>
  </w:style>
  <w:style w:type="character" w:customStyle="1" w:styleId="citation-779">
    <w:name w:val="citation-779"/>
    <w:basedOn w:val="Paragrafoarenletra-tipolehenetsia"/>
    <w:rsid w:val="00C742C7"/>
  </w:style>
  <w:style w:type="character" w:customStyle="1" w:styleId="citation-778">
    <w:name w:val="citation-778"/>
    <w:basedOn w:val="Paragrafoarenletra-tipolehenetsia"/>
    <w:rsid w:val="00C742C7"/>
  </w:style>
  <w:style w:type="character" w:customStyle="1" w:styleId="citation-777">
    <w:name w:val="citation-777"/>
    <w:basedOn w:val="Paragrafoarenletra-tipolehenetsia"/>
    <w:rsid w:val="00C742C7"/>
  </w:style>
  <w:style w:type="character" w:customStyle="1" w:styleId="citation-776">
    <w:name w:val="citation-776"/>
    <w:basedOn w:val="Paragrafoarenletra-tipolehenetsia"/>
    <w:rsid w:val="00C742C7"/>
  </w:style>
  <w:style w:type="character" w:customStyle="1" w:styleId="citation-775">
    <w:name w:val="citation-775"/>
    <w:basedOn w:val="Paragrafoarenletra-tipolehenetsia"/>
    <w:rsid w:val="00C742C7"/>
  </w:style>
  <w:style w:type="character" w:customStyle="1" w:styleId="citation-774">
    <w:name w:val="citation-774"/>
    <w:basedOn w:val="Paragrafoarenletra-tipolehenetsia"/>
    <w:rsid w:val="00C742C7"/>
  </w:style>
  <w:style w:type="character" w:customStyle="1" w:styleId="citation-773">
    <w:name w:val="citation-773"/>
    <w:basedOn w:val="Paragrafoarenletra-tipolehenetsia"/>
    <w:rsid w:val="00C742C7"/>
  </w:style>
  <w:style w:type="character" w:customStyle="1" w:styleId="citation-772">
    <w:name w:val="citation-772"/>
    <w:basedOn w:val="Paragrafoarenletra-tipolehenetsia"/>
    <w:rsid w:val="00C742C7"/>
  </w:style>
  <w:style w:type="character" w:customStyle="1" w:styleId="citation-771">
    <w:name w:val="citation-771"/>
    <w:basedOn w:val="Paragrafoarenletra-tipolehenetsia"/>
    <w:rsid w:val="00C742C7"/>
  </w:style>
  <w:style w:type="character" w:customStyle="1" w:styleId="citation-770">
    <w:name w:val="citation-770"/>
    <w:basedOn w:val="Paragrafoarenletra-tipolehenetsia"/>
    <w:rsid w:val="00C742C7"/>
  </w:style>
  <w:style w:type="character" w:customStyle="1" w:styleId="citation-769">
    <w:name w:val="citation-769"/>
    <w:basedOn w:val="Paragrafoarenletra-tipolehenetsia"/>
    <w:rsid w:val="00C742C7"/>
  </w:style>
  <w:style w:type="character" w:customStyle="1" w:styleId="citation-768">
    <w:name w:val="citation-768"/>
    <w:basedOn w:val="Paragrafoarenletra-tipolehenetsia"/>
    <w:rsid w:val="00C742C7"/>
  </w:style>
  <w:style w:type="character" w:customStyle="1" w:styleId="citation-767">
    <w:name w:val="citation-767"/>
    <w:basedOn w:val="Paragrafoarenletra-tipolehenetsia"/>
    <w:rsid w:val="00C742C7"/>
  </w:style>
  <w:style w:type="character" w:customStyle="1" w:styleId="citation-766">
    <w:name w:val="citation-766"/>
    <w:basedOn w:val="Paragrafoarenletra-tipolehenetsia"/>
    <w:rsid w:val="00C742C7"/>
  </w:style>
  <w:style w:type="character" w:customStyle="1" w:styleId="citation-765">
    <w:name w:val="citation-765"/>
    <w:basedOn w:val="Paragrafoarenletra-tipolehenetsia"/>
    <w:rsid w:val="00C742C7"/>
  </w:style>
  <w:style w:type="character" w:customStyle="1" w:styleId="citation-764">
    <w:name w:val="citation-764"/>
    <w:basedOn w:val="Paragrafoarenletra-tipolehenetsia"/>
    <w:rsid w:val="00C742C7"/>
  </w:style>
  <w:style w:type="character" w:customStyle="1" w:styleId="citation-763">
    <w:name w:val="citation-763"/>
    <w:basedOn w:val="Paragrafoarenletra-tipolehenetsia"/>
    <w:rsid w:val="00C742C7"/>
  </w:style>
  <w:style w:type="character" w:customStyle="1" w:styleId="citation-762">
    <w:name w:val="citation-762"/>
    <w:basedOn w:val="Paragrafoarenletra-tipolehenetsia"/>
    <w:rsid w:val="00C742C7"/>
  </w:style>
  <w:style w:type="character" w:customStyle="1" w:styleId="citation-761">
    <w:name w:val="citation-761"/>
    <w:basedOn w:val="Paragrafoarenletra-tipolehenetsia"/>
    <w:rsid w:val="00C742C7"/>
  </w:style>
  <w:style w:type="character" w:customStyle="1" w:styleId="citation-760">
    <w:name w:val="citation-760"/>
    <w:basedOn w:val="Paragrafoarenletra-tipolehenetsia"/>
    <w:rsid w:val="00C742C7"/>
  </w:style>
  <w:style w:type="character" w:customStyle="1" w:styleId="citation-759">
    <w:name w:val="citation-759"/>
    <w:basedOn w:val="Paragrafoarenletra-tipolehenetsia"/>
    <w:rsid w:val="00C742C7"/>
  </w:style>
  <w:style w:type="character" w:customStyle="1" w:styleId="citation-758">
    <w:name w:val="citation-758"/>
    <w:basedOn w:val="Paragrafoarenletra-tipolehenetsia"/>
    <w:rsid w:val="00C742C7"/>
  </w:style>
  <w:style w:type="character" w:customStyle="1" w:styleId="citation-757">
    <w:name w:val="citation-757"/>
    <w:basedOn w:val="Paragrafoarenletra-tipolehenetsia"/>
    <w:rsid w:val="00C742C7"/>
  </w:style>
  <w:style w:type="character" w:customStyle="1" w:styleId="citation-756">
    <w:name w:val="citation-756"/>
    <w:basedOn w:val="Paragrafoarenletra-tipolehenetsia"/>
    <w:rsid w:val="00C742C7"/>
  </w:style>
  <w:style w:type="character" w:customStyle="1" w:styleId="citation-755">
    <w:name w:val="citation-755"/>
    <w:basedOn w:val="Paragrafoarenletra-tipolehenetsia"/>
    <w:rsid w:val="00C742C7"/>
  </w:style>
  <w:style w:type="character" w:customStyle="1" w:styleId="citation-754">
    <w:name w:val="citation-754"/>
    <w:basedOn w:val="Paragrafoarenletra-tipolehenetsia"/>
    <w:rsid w:val="00C742C7"/>
  </w:style>
  <w:style w:type="character" w:customStyle="1" w:styleId="citation-753">
    <w:name w:val="citation-753"/>
    <w:basedOn w:val="Paragrafoarenletra-tipolehenetsia"/>
    <w:rsid w:val="00C742C7"/>
  </w:style>
  <w:style w:type="character" w:customStyle="1" w:styleId="citation-752">
    <w:name w:val="citation-752"/>
    <w:basedOn w:val="Paragrafoarenletra-tipolehenetsia"/>
    <w:rsid w:val="00C742C7"/>
  </w:style>
  <w:style w:type="character" w:customStyle="1" w:styleId="citation-751">
    <w:name w:val="citation-751"/>
    <w:basedOn w:val="Paragrafoarenletra-tipolehenetsia"/>
    <w:rsid w:val="00C742C7"/>
  </w:style>
  <w:style w:type="character" w:customStyle="1" w:styleId="citation-750">
    <w:name w:val="citation-750"/>
    <w:basedOn w:val="Paragrafoarenletra-tipolehenetsia"/>
    <w:rsid w:val="00C742C7"/>
  </w:style>
  <w:style w:type="character" w:customStyle="1" w:styleId="citation-749">
    <w:name w:val="citation-749"/>
    <w:basedOn w:val="Paragrafoarenletra-tipolehenetsia"/>
    <w:rsid w:val="00C742C7"/>
  </w:style>
  <w:style w:type="character" w:customStyle="1" w:styleId="citation-748">
    <w:name w:val="citation-748"/>
    <w:basedOn w:val="Paragrafoarenletra-tipolehenetsia"/>
    <w:rsid w:val="00C742C7"/>
  </w:style>
  <w:style w:type="character" w:customStyle="1" w:styleId="citation-747">
    <w:name w:val="citation-747"/>
    <w:basedOn w:val="Paragrafoarenletra-tipolehenetsia"/>
    <w:rsid w:val="00C742C7"/>
  </w:style>
  <w:style w:type="character" w:customStyle="1" w:styleId="citation-746">
    <w:name w:val="citation-746"/>
    <w:basedOn w:val="Paragrafoarenletra-tipolehenetsia"/>
    <w:rsid w:val="00C742C7"/>
  </w:style>
  <w:style w:type="character" w:customStyle="1" w:styleId="citation-745">
    <w:name w:val="citation-745"/>
    <w:basedOn w:val="Paragrafoarenletra-tipolehenetsia"/>
    <w:rsid w:val="00C742C7"/>
  </w:style>
  <w:style w:type="character" w:customStyle="1" w:styleId="citation-744">
    <w:name w:val="citation-744"/>
    <w:basedOn w:val="Paragrafoarenletra-tipolehenetsia"/>
    <w:rsid w:val="00C742C7"/>
  </w:style>
  <w:style w:type="character" w:customStyle="1" w:styleId="citation-743">
    <w:name w:val="citation-743"/>
    <w:basedOn w:val="Paragrafoarenletra-tipolehenetsia"/>
    <w:rsid w:val="00C742C7"/>
  </w:style>
  <w:style w:type="character" w:customStyle="1" w:styleId="citation-742">
    <w:name w:val="citation-742"/>
    <w:basedOn w:val="Paragrafoarenletra-tipolehenetsia"/>
    <w:rsid w:val="00C742C7"/>
  </w:style>
  <w:style w:type="character" w:customStyle="1" w:styleId="citation-741">
    <w:name w:val="citation-741"/>
    <w:basedOn w:val="Paragrafoarenletra-tipolehenetsia"/>
    <w:rsid w:val="00C742C7"/>
  </w:style>
  <w:style w:type="character" w:customStyle="1" w:styleId="citation-740">
    <w:name w:val="citation-740"/>
    <w:basedOn w:val="Paragrafoarenletra-tipolehenetsia"/>
    <w:rsid w:val="00C742C7"/>
  </w:style>
  <w:style w:type="character" w:customStyle="1" w:styleId="citation-739">
    <w:name w:val="citation-739"/>
    <w:basedOn w:val="Paragrafoarenletra-tipolehenetsia"/>
    <w:rsid w:val="00C742C7"/>
  </w:style>
  <w:style w:type="character" w:customStyle="1" w:styleId="citation-738">
    <w:name w:val="citation-738"/>
    <w:basedOn w:val="Paragrafoarenletra-tipolehenetsia"/>
    <w:rsid w:val="00C742C7"/>
  </w:style>
  <w:style w:type="character" w:customStyle="1" w:styleId="citation-737">
    <w:name w:val="citation-737"/>
    <w:basedOn w:val="Paragrafoarenletra-tipolehenetsia"/>
    <w:rsid w:val="00C742C7"/>
  </w:style>
  <w:style w:type="character" w:customStyle="1" w:styleId="citation-736">
    <w:name w:val="citation-736"/>
    <w:basedOn w:val="Paragrafoarenletra-tipolehenetsia"/>
    <w:rsid w:val="00C742C7"/>
  </w:style>
  <w:style w:type="character" w:customStyle="1" w:styleId="citation-735">
    <w:name w:val="citation-735"/>
    <w:basedOn w:val="Paragrafoarenletra-tipolehenetsia"/>
    <w:rsid w:val="00C742C7"/>
  </w:style>
  <w:style w:type="character" w:customStyle="1" w:styleId="citation-734">
    <w:name w:val="citation-734"/>
    <w:basedOn w:val="Paragrafoarenletra-tipolehenetsia"/>
    <w:rsid w:val="00C742C7"/>
  </w:style>
  <w:style w:type="character" w:customStyle="1" w:styleId="citation-733">
    <w:name w:val="citation-733"/>
    <w:basedOn w:val="Paragrafoarenletra-tipolehenetsia"/>
    <w:rsid w:val="00C742C7"/>
  </w:style>
  <w:style w:type="character" w:customStyle="1" w:styleId="citation-732">
    <w:name w:val="citation-732"/>
    <w:basedOn w:val="Paragrafoarenletra-tipolehenetsia"/>
    <w:rsid w:val="00C742C7"/>
  </w:style>
  <w:style w:type="character" w:customStyle="1" w:styleId="citation-731">
    <w:name w:val="citation-731"/>
    <w:basedOn w:val="Paragrafoarenletra-tipolehenetsia"/>
    <w:rsid w:val="00C742C7"/>
  </w:style>
  <w:style w:type="character" w:customStyle="1" w:styleId="citation-730">
    <w:name w:val="citation-730"/>
    <w:basedOn w:val="Paragrafoarenletra-tipolehenetsia"/>
    <w:rsid w:val="00C742C7"/>
  </w:style>
  <w:style w:type="character" w:customStyle="1" w:styleId="citation-729">
    <w:name w:val="citation-729"/>
    <w:basedOn w:val="Paragrafoarenletra-tipolehenetsia"/>
    <w:rsid w:val="00C742C7"/>
  </w:style>
  <w:style w:type="character" w:customStyle="1" w:styleId="citation-728">
    <w:name w:val="citation-728"/>
    <w:basedOn w:val="Paragrafoarenletra-tipolehenetsia"/>
    <w:rsid w:val="00C742C7"/>
  </w:style>
  <w:style w:type="character" w:customStyle="1" w:styleId="citation-727">
    <w:name w:val="citation-727"/>
    <w:basedOn w:val="Paragrafoarenletra-tipolehenetsia"/>
    <w:rsid w:val="00C742C7"/>
  </w:style>
  <w:style w:type="character" w:customStyle="1" w:styleId="citation-726">
    <w:name w:val="citation-726"/>
    <w:basedOn w:val="Paragrafoarenletra-tipolehenetsia"/>
    <w:rsid w:val="00C742C7"/>
  </w:style>
  <w:style w:type="character" w:customStyle="1" w:styleId="citation-725">
    <w:name w:val="citation-725"/>
    <w:basedOn w:val="Paragrafoarenletra-tipolehenetsia"/>
    <w:rsid w:val="00C742C7"/>
  </w:style>
  <w:style w:type="character" w:customStyle="1" w:styleId="citation-724">
    <w:name w:val="citation-724"/>
    <w:basedOn w:val="Paragrafoarenletra-tipolehenetsia"/>
    <w:rsid w:val="00C742C7"/>
  </w:style>
  <w:style w:type="character" w:customStyle="1" w:styleId="citation-723">
    <w:name w:val="citation-723"/>
    <w:basedOn w:val="Paragrafoarenletra-tipolehenetsia"/>
    <w:rsid w:val="00C742C7"/>
  </w:style>
  <w:style w:type="character" w:customStyle="1" w:styleId="citation-722">
    <w:name w:val="citation-722"/>
    <w:basedOn w:val="Paragrafoarenletra-tipolehenetsia"/>
    <w:rsid w:val="00C742C7"/>
  </w:style>
  <w:style w:type="character" w:customStyle="1" w:styleId="citation-721">
    <w:name w:val="citation-721"/>
    <w:basedOn w:val="Paragrafoarenletra-tipolehenetsia"/>
    <w:rsid w:val="00C742C7"/>
  </w:style>
  <w:style w:type="character" w:customStyle="1" w:styleId="citation-720">
    <w:name w:val="citation-720"/>
    <w:basedOn w:val="Paragrafoarenletra-tipolehenetsia"/>
    <w:rsid w:val="00C742C7"/>
  </w:style>
  <w:style w:type="character" w:customStyle="1" w:styleId="citation-719">
    <w:name w:val="citation-719"/>
    <w:basedOn w:val="Paragrafoarenletra-tipolehenetsia"/>
    <w:rsid w:val="00C742C7"/>
  </w:style>
  <w:style w:type="character" w:customStyle="1" w:styleId="citation-718">
    <w:name w:val="citation-718"/>
    <w:basedOn w:val="Paragrafoarenletra-tipolehenetsia"/>
    <w:rsid w:val="00C742C7"/>
  </w:style>
  <w:style w:type="character" w:customStyle="1" w:styleId="citation-717">
    <w:name w:val="citation-717"/>
    <w:basedOn w:val="Paragrafoarenletra-tipolehenetsia"/>
    <w:rsid w:val="00C742C7"/>
  </w:style>
  <w:style w:type="character" w:customStyle="1" w:styleId="citation-716">
    <w:name w:val="citation-716"/>
    <w:basedOn w:val="Paragrafoarenletra-tipolehenetsia"/>
    <w:rsid w:val="00C742C7"/>
  </w:style>
  <w:style w:type="character" w:customStyle="1" w:styleId="citation-715">
    <w:name w:val="citation-715"/>
    <w:basedOn w:val="Paragrafoarenletra-tipolehenetsia"/>
    <w:rsid w:val="00C742C7"/>
  </w:style>
  <w:style w:type="character" w:customStyle="1" w:styleId="citation-714">
    <w:name w:val="citation-714"/>
    <w:basedOn w:val="Paragrafoarenletra-tipolehenetsia"/>
    <w:rsid w:val="00C742C7"/>
  </w:style>
  <w:style w:type="character" w:customStyle="1" w:styleId="citation-713">
    <w:name w:val="citation-713"/>
    <w:basedOn w:val="Paragrafoarenletra-tipolehenetsia"/>
    <w:rsid w:val="00C742C7"/>
  </w:style>
  <w:style w:type="character" w:customStyle="1" w:styleId="citation-712">
    <w:name w:val="citation-712"/>
    <w:basedOn w:val="Paragrafoarenletra-tipolehenetsia"/>
    <w:rsid w:val="00C742C7"/>
  </w:style>
  <w:style w:type="character" w:customStyle="1" w:styleId="citation-711">
    <w:name w:val="citation-711"/>
    <w:basedOn w:val="Paragrafoarenletra-tipolehenetsia"/>
    <w:rsid w:val="00C742C7"/>
  </w:style>
  <w:style w:type="character" w:customStyle="1" w:styleId="citation-710">
    <w:name w:val="citation-710"/>
    <w:basedOn w:val="Paragrafoarenletra-tipolehenetsia"/>
    <w:rsid w:val="00C742C7"/>
  </w:style>
  <w:style w:type="character" w:customStyle="1" w:styleId="citation-709">
    <w:name w:val="citation-709"/>
    <w:basedOn w:val="Paragrafoarenletra-tipolehenetsia"/>
    <w:rsid w:val="00C742C7"/>
  </w:style>
  <w:style w:type="character" w:customStyle="1" w:styleId="citation-708">
    <w:name w:val="citation-708"/>
    <w:basedOn w:val="Paragrafoarenletra-tipolehenetsia"/>
    <w:rsid w:val="00C742C7"/>
  </w:style>
  <w:style w:type="character" w:customStyle="1" w:styleId="citation-707">
    <w:name w:val="citation-707"/>
    <w:basedOn w:val="Paragrafoarenletra-tipolehenetsia"/>
    <w:rsid w:val="00C742C7"/>
  </w:style>
  <w:style w:type="character" w:customStyle="1" w:styleId="citation-706">
    <w:name w:val="citation-706"/>
    <w:basedOn w:val="Paragrafoarenletra-tipolehenetsia"/>
    <w:rsid w:val="00C742C7"/>
  </w:style>
  <w:style w:type="character" w:customStyle="1" w:styleId="citation-705">
    <w:name w:val="citation-705"/>
    <w:basedOn w:val="Paragrafoarenletra-tipolehenetsia"/>
    <w:rsid w:val="00C742C7"/>
  </w:style>
  <w:style w:type="character" w:customStyle="1" w:styleId="citation-704">
    <w:name w:val="citation-704"/>
    <w:basedOn w:val="Paragrafoarenletra-tipolehenetsia"/>
    <w:rsid w:val="00C742C7"/>
  </w:style>
  <w:style w:type="character" w:customStyle="1" w:styleId="citation-703">
    <w:name w:val="citation-703"/>
    <w:basedOn w:val="Paragrafoarenletra-tipolehenetsia"/>
    <w:rsid w:val="00C742C7"/>
  </w:style>
  <w:style w:type="character" w:customStyle="1" w:styleId="citation-702">
    <w:name w:val="citation-702"/>
    <w:basedOn w:val="Paragrafoarenletra-tipolehenetsia"/>
    <w:rsid w:val="00C742C7"/>
  </w:style>
  <w:style w:type="character" w:customStyle="1" w:styleId="citation-701">
    <w:name w:val="citation-701"/>
    <w:basedOn w:val="Paragrafoarenletra-tipolehenetsia"/>
    <w:rsid w:val="00C742C7"/>
  </w:style>
  <w:style w:type="character" w:customStyle="1" w:styleId="citation-700">
    <w:name w:val="citation-700"/>
    <w:basedOn w:val="Paragrafoarenletra-tipolehenetsia"/>
    <w:rsid w:val="00C742C7"/>
  </w:style>
  <w:style w:type="character" w:customStyle="1" w:styleId="citation-699">
    <w:name w:val="citation-699"/>
    <w:basedOn w:val="Paragrafoarenletra-tipolehenetsia"/>
    <w:rsid w:val="00C742C7"/>
  </w:style>
  <w:style w:type="character" w:customStyle="1" w:styleId="citation-698">
    <w:name w:val="citation-698"/>
    <w:basedOn w:val="Paragrafoarenletra-tipolehenetsia"/>
    <w:rsid w:val="00C742C7"/>
  </w:style>
  <w:style w:type="character" w:customStyle="1" w:styleId="citation-697">
    <w:name w:val="citation-697"/>
    <w:basedOn w:val="Paragrafoarenletra-tipolehenetsia"/>
    <w:rsid w:val="00C742C7"/>
  </w:style>
  <w:style w:type="character" w:customStyle="1" w:styleId="citation-696">
    <w:name w:val="citation-696"/>
    <w:basedOn w:val="Paragrafoarenletra-tipolehenetsia"/>
    <w:rsid w:val="00C742C7"/>
  </w:style>
  <w:style w:type="character" w:customStyle="1" w:styleId="citation-695">
    <w:name w:val="citation-695"/>
    <w:basedOn w:val="Paragrafoarenletra-tipolehenetsia"/>
    <w:rsid w:val="00C742C7"/>
  </w:style>
  <w:style w:type="character" w:customStyle="1" w:styleId="citation-694">
    <w:name w:val="citation-694"/>
    <w:basedOn w:val="Paragrafoarenletra-tipolehenetsia"/>
    <w:rsid w:val="00C742C7"/>
  </w:style>
  <w:style w:type="character" w:customStyle="1" w:styleId="citation-693">
    <w:name w:val="citation-693"/>
    <w:basedOn w:val="Paragrafoarenletra-tipolehenetsia"/>
    <w:rsid w:val="00C742C7"/>
  </w:style>
  <w:style w:type="character" w:customStyle="1" w:styleId="citation-692">
    <w:name w:val="citation-692"/>
    <w:basedOn w:val="Paragrafoarenletra-tipolehenetsia"/>
    <w:rsid w:val="00C742C7"/>
  </w:style>
  <w:style w:type="character" w:customStyle="1" w:styleId="citation-691">
    <w:name w:val="citation-691"/>
    <w:basedOn w:val="Paragrafoarenletra-tipolehenetsia"/>
    <w:rsid w:val="00C742C7"/>
  </w:style>
  <w:style w:type="character" w:customStyle="1" w:styleId="TarterikezKar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B0167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katex-mathml">
    <w:name w:val="katex-mathml"/>
    <w:basedOn w:val="Paragrafoarenletra-tipolehenetsia"/>
    <w:rsid w:val="00B34C75"/>
  </w:style>
  <w:style w:type="character" w:customStyle="1" w:styleId="mord">
    <w:name w:val="mord"/>
    <w:basedOn w:val="Paragrafoarenletra-tipolehenetsia"/>
    <w:rsid w:val="00B34C75"/>
  </w:style>
  <w:style w:type="character" w:customStyle="1" w:styleId="vlist-s">
    <w:name w:val="vlist-s"/>
    <w:basedOn w:val="Paragrafoarenletra-tipolehenetsia"/>
    <w:rsid w:val="00B34C75"/>
  </w:style>
  <w:style w:type="character" w:customStyle="1" w:styleId="mrel">
    <w:name w:val="mrel"/>
    <w:basedOn w:val="Paragrafoarenletra-tipolehenetsia"/>
    <w:rsid w:val="00B34C75"/>
  </w:style>
  <w:style w:type="character" w:customStyle="1" w:styleId="mbin">
    <w:name w:val="mbin"/>
    <w:basedOn w:val="Paragrafoarenletra-tipolehenetsia"/>
    <w:rsid w:val="00B34C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1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0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31EFDE2-EFD9-4AC0-B224-DE027080601F}"/>
</file>

<file path=customXml/itemProps4.xml><?xml version="1.0" encoding="utf-8"?>
<ds:datastoreItem xmlns:ds="http://schemas.openxmlformats.org/officeDocument/2006/customXml" ds:itemID="{66E66221-0E29-4D90-90E4-E90D51F99993}">
  <ds:schemaRefs>
    <ds:schemaRef ds:uri="http://purl.org/dc/terms/"/>
    <ds:schemaRef ds:uri="http://schemas.openxmlformats.org/package/2006/metadata/core-properties"/>
    <ds:schemaRef ds:uri="fab0e02d-7b70-4413-b572-d44f1292ffc6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328b14d6-6e2c-4870-bd3d-20a4f0e49c9e"/>
    <ds:schemaRef ds:uri="http://www.w3.org/XML/1998/namespace"/>
    <ds:schemaRef ds:uri="http://purl.org/dc/dcmitype/"/>
  </ds:schemaRefs>
</ds:datastoreItem>
</file>

<file path=customXml/itemProps5.xml><?xml version="1.0" encoding="utf-8"?>
<ds:datastoreItem xmlns:ds="http://schemas.openxmlformats.org/officeDocument/2006/customXml" ds:itemID="{9DE96A93-6D73-4631-9209-5D7785A12D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207</Words>
  <Characters>1182</Characters>
  <Application>Microsoft Office Word</Application>
  <DocSecurity>0</DocSecurity>
  <Lines>9</Lines>
  <Paragraphs>2</Paragraphs>
  <ScaleCrop>false</ScaleCrop>
  <HeadingPairs>
    <vt:vector size="4" baseType="variant">
      <vt:variant>
        <vt:lpstr>Titulua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LCAMP robotaren muntaketa elektronikoa: Osagaien soldadura, motorren driver-en erregulazioa eta DC-DC bihurgailuak</vt:lpstr>
      <vt:lpstr/>
    </vt:vector>
  </TitlesOfParts>
  <Manager/>
  <Company/>
  <LinksUpToDate>false</LinksUpToDate>
  <CharactersWithSpaces>1387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LCAMP robotaren muntaketa elektronikoa: Osagaien soldadura, motorren driver-en erregulazioa eta DC-DC bihurgailuak</dc:title>
  <dc:subject>Osagaien soldadura, motorren driver-en erregulazioa eta DC-DC bihurgailuak</dc:subject>
  <dc:creator>Ane Albisua – Miguel Altuna LHII</dc:creator>
  <cp:keywords/>
  <dc:description>generated by python-docx</dc:description>
  <cp:lastModifiedBy>Ane Albisua</cp:lastModifiedBy>
  <cp:revision>3</cp:revision>
  <dcterms:created xsi:type="dcterms:W3CDTF">2025-07-03T08:12:00Z</dcterms:created>
  <dcterms:modified xsi:type="dcterms:W3CDTF">2025-07-03T08:20:00Z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